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0327B" w14:textId="77777777" w:rsidR="007D209C" w:rsidRPr="007D209C" w:rsidRDefault="007D209C" w:rsidP="007D209C">
      <w:pPr>
        <w:jc w:val="right"/>
        <w:rPr>
          <w:rFonts w:ascii="Arial" w:hAnsi="Arial" w:cs="Arial"/>
          <w:sz w:val="22"/>
          <w:lang w:val="cs-CZ"/>
        </w:rPr>
      </w:pPr>
      <w:r w:rsidRPr="007D209C">
        <w:rPr>
          <w:rFonts w:ascii="Arial" w:hAnsi="Arial" w:cs="Arial"/>
          <w:sz w:val="22"/>
          <w:lang w:val="cs-CZ"/>
        </w:rPr>
        <w:t>Příloha č. 4</w:t>
      </w:r>
    </w:p>
    <w:p w14:paraId="2FDD83C2" w14:textId="77777777" w:rsidR="007D209C" w:rsidRPr="007D209C" w:rsidRDefault="007D209C" w:rsidP="007D209C">
      <w:pPr>
        <w:jc w:val="right"/>
        <w:rPr>
          <w:rFonts w:ascii="Arial" w:hAnsi="Arial" w:cs="Arial"/>
          <w:sz w:val="22"/>
          <w:lang w:val="cs-CZ"/>
        </w:rPr>
      </w:pPr>
      <w:r w:rsidRPr="007D209C">
        <w:rPr>
          <w:rFonts w:ascii="Arial" w:hAnsi="Arial" w:cs="Arial"/>
          <w:sz w:val="22"/>
          <w:lang w:val="cs-CZ"/>
        </w:rPr>
        <w:t>usnesení vlády</w:t>
      </w:r>
    </w:p>
    <w:p w14:paraId="601472AE" w14:textId="77777777" w:rsidR="007D209C" w:rsidRPr="007D209C" w:rsidRDefault="007D209C" w:rsidP="007D209C">
      <w:pPr>
        <w:jc w:val="right"/>
        <w:rPr>
          <w:rFonts w:ascii="Arial" w:hAnsi="Arial" w:cs="Arial"/>
          <w:sz w:val="22"/>
          <w:lang w:val="cs-CZ"/>
        </w:rPr>
      </w:pPr>
      <w:r w:rsidRPr="007D209C">
        <w:rPr>
          <w:rFonts w:ascii="Arial" w:hAnsi="Arial" w:cs="Arial"/>
          <w:sz w:val="22"/>
          <w:lang w:val="cs-CZ"/>
        </w:rPr>
        <w:t>ze dne …………. č. ……….</w:t>
      </w:r>
    </w:p>
    <w:p w14:paraId="63112E00" w14:textId="77777777" w:rsidR="003A7CBE" w:rsidRPr="007D209C" w:rsidRDefault="003A7CBE">
      <w:pPr>
        <w:jc w:val="center"/>
        <w:rPr>
          <w:rFonts w:ascii="Arial" w:hAnsi="Arial" w:cs="Arial"/>
          <w:b/>
          <w:sz w:val="22"/>
          <w:lang w:val="cs-CZ"/>
        </w:rPr>
      </w:pPr>
    </w:p>
    <w:p w14:paraId="66162478" w14:textId="77777777" w:rsidR="007D209C" w:rsidRDefault="007D209C" w:rsidP="007D209C">
      <w:pPr>
        <w:rPr>
          <w:rFonts w:ascii="Arial" w:hAnsi="Arial" w:cs="Arial"/>
          <w:b/>
          <w:lang w:val="cs-CZ"/>
        </w:rPr>
      </w:pPr>
    </w:p>
    <w:p w14:paraId="6EB3729D" w14:textId="3CBE2820" w:rsidR="003A0A67" w:rsidRPr="000C323A" w:rsidRDefault="000F448F">
      <w:pPr>
        <w:jc w:val="center"/>
        <w:rPr>
          <w:rFonts w:ascii="Arial" w:hAnsi="Arial" w:cs="Arial"/>
          <w:lang w:val="cs-CZ"/>
        </w:rPr>
      </w:pPr>
      <w:r w:rsidRPr="000C323A">
        <w:rPr>
          <w:rFonts w:ascii="Arial" w:hAnsi="Arial" w:cs="Arial"/>
          <w:b/>
          <w:lang w:val="cs-CZ"/>
        </w:rPr>
        <w:t>PRAVIDLA VEDENÍ CENTRÁLNÍHO PŘEHLEDU</w:t>
      </w:r>
    </w:p>
    <w:p w14:paraId="38204A73" w14:textId="5DF2CF76" w:rsidR="007D209C" w:rsidRPr="007D209C" w:rsidRDefault="000F448F" w:rsidP="007D209C">
      <w:pPr>
        <w:jc w:val="center"/>
        <w:rPr>
          <w:rFonts w:ascii="Arial" w:hAnsi="Arial" w:cs="Arial"/>
          <w:b/>
          <w:lang w:val="cs-CZ"/>
        </w:rPr>
      </w:pPr>
      <w:r w:rsidRPr="000C323A">
        <w:rPr>
          <w:rFonts w:ascii="Arial" w:hAnsi="Arial" w:cs="Arial"/>
          <w:b/>
          <w:lang w:val="cs-CZ"/>
        </w:rPr>
        <w:t>STRATEGICKÝCH PROGRAMŮ A PROJEKTŮ</w:t>
      </w:r>
    </w:p>
    <w:p w14:paraId="56F50899" w14:textId="77777777" w:rsidR="003A0A67" w:rsidRDefault="003A0A67">
      <w:pPr>
        <w:rPr>
          <w:rFonts w:ascii="Arial" w:hAnsi="Arial" w:cs="Arial"/>
          <w:lang w:val="cs-CZ"/>
        </w:rPr>
      </w:pPr>
    </w:p>
    <w:p w14:paraId="2DF42160" w14:textId="77777777" w:rsidR="007D209C" w:rsidRPr="000C323A" w:rsidRDefault="007D209C">
      <w:pPr>
        <w:rPr>
          <w:rFonts w:ascii="Arial" w:hAnsi="Arial" w:cs="Arial"/>
          <w:lang w:val="cs-CZ"/>
        </w:rPr>
      </w:pPr>
    </w:p>
    <w:p w14:paraId="1157AB87" w14:textId="6B4BCF1F" w:rsidR="003A0A67" w:rsidRPr="000C323A" w:rsidRDefault="000F448F" w:rsidP="007D209C">
      <w:pPr>
        <w:spacing w:after="240"/>
        <w:jc w:val="center"/>
        <w:rPr>
          <w:rFonts w:ascii="Arial" w:hAnsi="Arial" w:cs="Arial"/>
          <w:b/>
          <w:sz w:val="22"/>
          <w:lang w:val="cs-CZ"/>
        </w:rPr>
      </w:pPr>
      <w:r w:rsidRPr="000C323A">
        <w:rPr>
          <w:rFonts w:ascii="Arial" w:hAnsi="Arial" w:cs="Arial"/>
          <w:b/>
          <w:sz w:val="22"/>
          <w:lang w:val="cs-CZ"/>
        </w:rPr>
        <w:t>Čl. 1 Účel centrálního přehledu</w:t>
      </w:r>
    </w:p>
    <w:p w14:paraId="6B5C1AA1" w14:textId="20B17E23" w:rsidR="003A0A67" w:rsidRPr="000C323A" w:rsidRDefault="000F448F" w:rsidP="007D209C">
      <w:pPr>
        <w:pStyle w:val="Odstavecseseznamem"/>
        <w:numPr>
          <w:ilvl w:val="0"/>
          <w:numId w:val="11"/>
        </w:numPr>
        <w:spacing w:after="120"/>
        <w:contextualSpacing w:val="0"/>
        <w:jc w:val="both"/>
        <w:rPr>
          <w:rFonts w:ascii="Arial" w:hAnsi="Arial" w:cs="Arial"/>
          <w:sz w:val="22"/>
          <w:lang w:val="cs-CZ"/>
        </w:rPr>
      </w:pPr>
      <w:r w:rsidRPr="000C323A">
        <w:rPr>
          <w:rFonts w:ascii="Arial" w:hAnsi="Arial" w:cs="Arial"/>
          <w:sz w:val="22"/>
          <w:lang w:val="cs-CZ"/>
        </w:rPr>
        <w:t>Centrální přehled strategických projektů a programů (dále jen "centrální přehled") slouží k evidenci programů/projektů uvedených v</w:t>
      </w:r>
      <w:r w:rsidR="00D3112B">
        <w:rPr>
          <w:rFonts w:ascii="Arial" w:hAnsi="Arial" w:cs="Arial"/>
          <w:sz w:val="22"/>
          <w:lang w:val="cs-CZ"/>
        </w:rPr>
        <w:t> </w:t>
      </w:r>
      <w:r w:rsidRPr="000C323A">
        <w:rPr>
          <w:rFonts w:ascii="Arial" w:hAnsi="Arial" w:cs="Arial"/>
          <w:sz w:val="22"/>
          <w:lang w:val="cs-CZ"/>
        </w:rPr>
        <w:t>přílo</w:t>
      </w:r>
      <w:r w:rsidR="00D3112B">
        <w:rPr>
          <w:rFonts w:ascii="Arial" w:hAnsi="Arial" w:cs="Arial"/>
          <w:sz w:val="22"/>
          <w:lang w:val="cs-CZ"/>
        </w:rPr>
        <w:t xml:space="preserve">hách </w:t>
      </w:r>
      <w:r w:rsidRPr="000C323A">
        <w:rPr>
          <w:rFonts w:ascii="Arial" w:hAnsi="Arial" w:cs="Arial"/>
          <w:sz w:val="22"/>
          <w:lang w:val="cs-CZ"/>
        </w:rPr>
        <w:t xml:space="preserve">č. </w:t>
      </w:r>
      <w:r w:rsidR="00702357" w:rsidRPr="000C323A">
        <w:rPr>
          <w:rFonts w:ascii="Arial" w:hAnsi="Arial" w:cs="Arial"/>
          <w:sz w:val="22"/>
          <w:lang w:val="cs-CZ"/>
        </w:rPr>
        <w:t>1</w:t>
      </w:r>
      <w:r w:rsidR="00D3112B">
        <w:rPr>
          <w:rFonts w:ascii="Arial" w:hAnsi="Arial" w:cs="Arial"/>
          <w:sz w:val="22"/>
          <w:lang w:val="cs-CZ"/>
        </w:rPr>
        <w:t xml:space="preserve"> a č. 2</w:t>
      </w:r>
      <w:r w:rsidRPr="000C323A">
        <w:rPr>
          <w:rFonts w:ascii="Arial" w:hAnsi="Arial" w:cs="Arial"/>
          <w:sz w:val="22"/>
          <w:lang w:val="cs-CZ"/>
        </w:rPr>
        <w:t xml:space="preserve"> tohoto usnesení a k vedení údajů potřebných pro monitoring, reporting a eskalaci.</w:t>
      </w:r>
    </w:p>
    <w:p w14:paraId="4776825B" w14:textId="053C6736" w:rsidR="003A0A67" w:rsidRPr="000C323A" w:rsidRDefault="000F448F" w:rsidP="007D209C">
      <w:pPr>
        <w:pStyle w:val="Odstavecseseznamem"/>
        <w:numPr>
          <w:ilvl w:val="0"/>
          <w:numId w:val="11"/>
        </w:numPr>
        <w:spacing w:after="120"/>
        <w:contextualSpacing w:val="0"/>
        <w:jc w:val="both"/>
        <w:rPr>
          <w:rFonts w:ascii="Arial" w:hAnsi="Arial" w:cs="Arial"/>
          <w:sz w:val="22"/>
          <w:lang w:val="cs-CZ"/>
        </w:rPr>
      </w:pPr>
      <w:r w:rsidRPr="000C323A">
        <w:rPr>
          <w:rFonts w:ascii="Arial" w:hAnsi="Arial" w:cs="Arial"/>
          <w:sz w:val="22"/>
          <w:lang w:val="cs-CZ"/>
        </w:rPr>
        <w:t xml:space="preserve">Centrální přehled vede </w:t>
      </w:r>
      <w:r w:rsidR="005F7900" w:rsidRPr="000C323A">
        <w:rPr>
          <w:rFonts w:ascii="Arial" w:hAnsi="Arial" w:cs="Arial"/>
          <w:sz w:val="22"/>
          <w:lang w:val="cs-CZ"/>
        </w:rPr>
        <w:t>K</w:t>
      </w:r>
      <w:r w:rsidR="00946144" w:rsidRPr="000C323A">
        <w:rPr>
          <w:rFonts w:ascii="Arial" w:hAnsi="Arial" w:cs="Arial"/>
          <w:sz w:val="22"/>
          <w:lang w:val="cs-CZ"/>
        </w:rPr>
        <w:t xml:space="preserve">ancelář </w:t>
      </w:r>
      <w:r w:rsidR="005F7900" w:rsidRPr="000C323A">
        <w:rPr>
          <w:rFonts w:ascii="Arial" w:hAnsi="Arial" w:cs="Arial"/>
          <w:sz w:val="22"/>
          <w:lang w:val="cs-CZ"/>
        </w:rPr>
        <w:t xml:space="preserve">Programu </w:t>
      </w:r>
      <w:r w:rsidR="00946144" w:rsidRPr="000C323A">
        <w:rPr>
          <w:rFonts w:ascii="Arial" w:hAnsi="Arial" w:cs="Arial"/>
          <w:sz w:val="22"/>
          <w:lang w:val="cs-CZ"/>
        </w:rPr>
        <w:t>Digitální Česko</w:t>
      </w:r>
      <w:r w:rsidRPr="000C323A">
        <w:rPr>
          <w:rFonts w:ascii="Arial" w:hAnsi="Arial" w:cs="Arial"/>
          <w:sz w:val="22"/>
          <w:lang w:val="cs-CZ"/>
        </w:rPr>
        <w:t>.</w:t>
      </w:r>
    </w:p>
    <w:p w14:paraId="2873BE3E" w14:textId="77777777" w:rsidR="003A0A67" w:rsidRPr="000C323A" w:rsidRDefault="003A0A67" w:rsidP="007D209C">
      <w:pPr>
        <w:spacing w:after="120"/>
        <w:jc w:val="both"/>
        <w:rPr>
          <w:rFonts w:ascii="Arial" w:hAnsi="Arial" w:cs="Arial"/>
          <w:sz w:val="22"/>
          <w:lang w:val="cs-CZ"/>
        </w:rPr>
      </w:pPr>
    </w:p>
    <w:p w14:paraId="7B561A8D" w14:textId="7397E7F0" w:rsidR="003A0A67" w:rsidRPr="000C323A" w:rsidRDefault="000F448F" w:rsidP="007D209C">
      <w:pPr>
        <w:spacing w:after="240"/>
        <w:jc w:val="center"/>
        <w:rPr>
          <w:rFonts w:ascii="Arial" w:hAnsi="Arial" w:cs="Arial"/>
          <w:sz w:val="22"/>
          <w:lang w:val="cs-CZ"/>
        </w:rPr>
      </w:pPr>
      <w:r w:rsidRPr="000C323A">
        <w:rPr>
          <w:rFonts w:ascii="Arial" w:hAnsi="Arial" w:cs="Arial"/>
          <w:b/>
          <w:sz w:val="22"/>
          <w:lang w:val="cs-CZ"/>
        </w:rPr>
        <w:t>Čl. 2 Povinně evidované údaje</w:t>
      </w:r>
    </w:p>
    <w:p w14:paraId="31457EBF" w14:textId="77777777" w:rsidR="003A0A67" w:rsidRPr="000C323A" w:rsidRDefault="000F448F" w:rsidP="007D209C">
      <w:pPr>
        <w:spacing w:after="120"/>
        <w:jc w:val="both"/>
        <w:rPr>
          <w:rFonts w:ascii="Arial" w:hAnsi="Arial" w:cs="Arial"/>
          <w:sz w:val="22"/>
          <w:lang w:val="cs-CZ"/>
        </w:rPr>
      </w:pPr>
      <w:r w:rsidRPr="000C323A">
        <w:rPr>
          <w:rFonts w:ascii="Arial" w:hAnsi="Arial" w:cs="Arial"/>
          <w:sz w:val="22"/>
          <w:lang w:val="cs-CZ"/>
        </w:rPr>
        <w:t>U každého programu/projektu se v centrálním přehledu vedou alespoň tyto údaje:</w:t>
      </w:r>
    </w:p>
    <w:p w14:paraId="521C320A" w14:textId="2FBF7C15" w:rsidR="003A0A67" w:rsidRPr="000C323A" w:rsidRDefault="000F448F" w:rsidP="007D209C">
      <w:pPr>
        <w:pStyle w:val="Odstavecseseznamem"/>
        <w:numPr>
          <w:ilvl w:val="0"/>
          <w:numId w:val="13"/>
        </w:numPr>
        <w:spacing w:after="120"/>
        <w:contextualSpacing w:val="0"/>
        <w:jc w:val="both"/>
        <w:rPr>
          <w:rFonts w:ascii="Arial" w:hAnsi="Arial" w:cs="Arial"/>
          <w:sz w:val="22"/>
          <w:lang w:val="cs-CZ"/>
        </w:rPr>
      </w:pPr>
      <w:r w:rsidRPr="000C323A">
        <w:rPr>
          <w:rFonts w:ascii="Arial" w:hAnsi="Arial" w:cs="Arial"/>
          <w:sz w:val="22"/>
          <w:lang w:val="cs-CZ"/>
        </w:rPr>
        <w:t>název programu/projektu;</w:t>
      </w:r>
    </w:p>
    <w:p w14:paraId="268D36A8" w14:textId="230645BA" w:rsidR="003A0A67" w:rsidRPr="000C323A" w:rsidRDefault="000F448F" w:rsidP="007D209C">
      <w:pPr>
        <w:pStyle w:val="Odstavecseseznamem"/>
        <w:numPr>
          <w:ilvl w:val="0"/>
          <w:numId w:val="13"/>
        </w:numPr>
        <w:spacing w:after="120"/>
        <w:contextualSpacing w:val="0"/>
        <w:jc w:val="both"/>
        <w:rPr>
          <w:rFonts w:ascii="Arial" w:hAnsi="Arial" w:cs="Arial"/>
          <w:sz w:val="22"/>
          <w:lang w:val="cs-CZ"/>
        </w:rPr>
      </w:pPr>
      <w:r w:rsidRPr="000C323A">
        <w:rPr>
          <w:rFonts w:ascii="Arial" w:hAnsi="Arial" w:cs="Arial"/>
          <w:sz w:val="22"/>
          <w:lang w:val="cs-CZ"/>
        </w:rPr>
        <w:t xml:space="preserve">gesční </w:t>
      </w:r>
      <w:r w:rsidR="00946144" w:rsidRPr="000C323A">
        <w:rPr>
          <w:rFonts w:ascii="Arial" w:hAnsi="Arial" w:cs="Arial"/>
          <w:sz w:val="22"/>
          <w:lang w:val="cs-CZ"/>
        </w:rPr>
        <w:t>organizac</w:t>
      </w:r>
      <w:r w:rsidRPr="000C323A">
        <w:rPr>
          <w:rFonts w:ascii="Arial" w:hAnsi="Arial" w:cs="Arial"/>
          <w:sz w:val="22"/>
          <w:lang w:val="cs-CZ"/>
        </w:rPr>
        <w:t>e;</w:t>
      </w:r>
    </w:p>
    <w:p w14:paraId="1276A40D" w14:textId="6F84F45A" w:rsidR="003A0A67" w:rsidRPr="000C323A" w:rsidRDefault="000F448F" w:rsidP="007D209C">
      <w:pPr>
        <w:pStyle w:val="Odstavecseseznamem"/>
        <w:numPr>
          <w:ilvl w:val="0"/>
          <w:numId w:val="13"/>
        </w:numPr>
        <w:spacing w:after="120"/>
        <w:contextualSpacing w:val="0"/>
        <w:jc w:val="both"/>
        <w:rPr>
          <w:rFonts w:ascii="Arial" w:hAnsi="Arial" w:cs="Arial"/>
          <w:sz w:val="22"/>
          <w:lang w:val="cs-CZ"/>
        </w:rPr>
      </w:pPr>
      <w:r w:rsidRPr="000C323A">
        <w:rPr>
          <w:rFonts w:ascii="Arial" w:hAnsi="Arial" w:cs="Arial"/>
          <w:sz w:val="22"/>
          <w:lang w:val="cs-CZ"/>
        </w:rPr>
        <w:t xml:space="preserve">jméno, příjmení a funkce konkrétní osoby vykonávající roli </w:t>
      </w:r>
      <w:r w:rsidR="00C64F88" w:rsidRPr="000C323A">
        <w:rPr>
          <w:rFonts w:ascii="Arial" w:hAnsi="Arial" w:cs="Arial"/>
          <w:sz w:val="22"/>
          <w:lang w:val="cs-CZ"/>
        </w:rPr>
        <w:t>odpovědného manažera</w:t>
      </w:r>
      <w:r w:rsidR="00FE1E53" w:rsidRPr="000C323A">
        <w:rPr>
          <w:rFonts w:ascii="Arial" w:hAnsi="Arial" w:cs="Arial"/>
          <w:sz w:val="22"/>
          <w:lang w:val="cs-CZ"/>
        </w:rPr>
        <w:t xml:space="preserve"> (podle příloh č. </w:t>
      </w:r>
      <w:r w:rsidR="00702357" w:rsidRPr="000C323A">
        <w:rPr>
          <w:rFonts w:ascii="Arial" w:hAnsi="Arial" w:cs="Arial"/>
          <w:sz w:val="22"/>
          <w:lang w:val="cs-CZ"/>
        </w:rPr>
        <w:t>1</w:t>
      </w:r>
      <w:r w:rsidR="00173192">
        <w:rPr>
          <w:rFonts w:ascii="Arial" w:hAnsi="Arial" w:cs="Arial"/>
          <w:sz w:val="22"/>
          <w:lang w:val="cs-CZ"/>
        </w:rPr>
        <w:t xml:space="preserve"> a č. 2</w:t>
      </w:r>
      <w:r w:rsidR="00FE1E53" w:rsidRPr="000C323A">
        <w:rPr>
          <w:rFonts w:ascii="Arial" w:hAnsi="Arial" w:cs="Arial"/>
          <w:sz w:val="22"/>
          <w:lang w:val="cs-CZ"/>
        </w:rPr>
        <w:t>)</w:t>
      </w:r>
      <w:r w:rsidRPr="000C323A">
        <w:rPr>
          <w:rFonts w:ascii="Arial" w:hAnsi="Arial" w:cs="Arial"/>
          <w:sz w:val="22"/>
          <w:lang w:val="cs-CZ"/>
        </w:rPr>
        <w:t>;</w:t>
      </w:r>
    </w:p>
    <w:p w14:paraId="6C80321B" w14:textId="0D1AA6E6" w:rsidR="003A0A67" w:rsidRPr="000C323A" w:rsidRDefault="000F448F" w:rsidP="007D209C">
      <w:pPr>
        <w:pStyle w:val="Odstavecseseznamem"/>
        <w:numPr>
          <w:ilvl w:val="0"/>
          <w:numId w:val="13"/>
        </w:numPr>
        <w:spacing w:after="120"/>
        <w:contextualSpacing w:val="0"/>
        <w:jc w:val="both"/>
        <w:rPr>
          <w:rFonts w:ascii="Arial" w:hAnsi="Arial" w:cs="Arial"/>
          <w:sz w:val="22"/>
          <w:lang w:val="cs-CZ"/>
        </w:rPr>
      </w:pPr>
      <w:r w:rsidRPr="000C323A">
        <w:rPr>
          <w:rFonts w:ascii="Arial" w:hAnsi="Arial" w:cs="Arial"/>
          <w:sz w:val="22"/>
          <w:lang w:val="cs-CZ"/>
        </w:rPr>
        <w:t xml:space="preserve">datum účinnosti určení </w:t>
      </w:r>
      <w:r w:rsidR="00C64F88" w:rsidRPr="000C323A">
        <w:rPr>
          <w:rFonts w:ascii="Arial" w:hAnsi="Arial" w:cs="Arial"/>
          <w:sz w:val="22"/>
          <w:lang w:val="cs-CZ"/>
        </w:rPr>
        <w:t>odpovědného manažera</w:t>
      </w:r>
      <w:r w:rsidRPr="000C323A">
        <w:rPr>
          <w:rFonts w:ascii="Arial" w:hAnsi="Arial" w:cs="Arial"/>
          <w:sz w:val="22"/>
          <w:lang w:val="cs-CZ"/>
        </w:rPr>
        <w:t>;</w:t>
      </w:r>
    </w:p>
    <w:p w14:paraId="0D0F162B" w14:textId="4FDA0660" w:rsidR="003A0A67" w:rsidRPr="000C323A" w:rsidRDefault="000F448F" w:rsidP="007D209C">
      <w:pPr>
        <w:pStyle w:val="Odstavecseseznamem"/>
        <w:numPr>
          <w:ilvl w:val="0"/>
          <w:numId w:val="13"/>
        </w:numPr>
        <w:spacing w:after="120"/>
        <w:contextualSpacing w:val="0"/>
        <w:jc w:val="both"/>
        <w:rPr>
          <w:rFonts w:ascii="Arial" w:hAnsi="Arial" w:cs="Arial"/>
          <w:sz w:val="22"/>
          <w:lang w:val="cs-CZ"/>
        </w:rPr>
      </w:pPr>
      <w:r w:rsidRPr="000C323A">
        <w:rPr>
          <w:rFonts w:ascii="Arial" w:hAnsi="Arial" w:cs="Arial"/>
          <w:sz w:val="22"/>
          <w:lang w:val="cs-CZ"/>
        </w:rPr>
        <w:t xml:space="preserve">kontaktní údaje </w:t>
      </w:r>
      <w:r w:rsidR="00C64F88" w:rsidRPr="000C323A">
        <w:rPr>
          <w:rFonts w:ascii="Arial" w:hAnsi="Arial" w:cs="Arial"/>
          <w:sz w:val="22"/>
          <w:lang w:val="cs-CZ"/>
        </w:rPr>
        <w:t>odpovědného manažera</w:t>
      </w:r>
      <w:r w:rsidRPr="000C323A">
        <w:rPr>
          <w:rFonts w:ascii="Arial" w:hAnsi="Arial" w:cs="Arial"/>
          <w:sz w:val="22"/>
          <w:lang w:val="cs-CZ"/>
        </w:rPr>
        <w:t>;</w:t>
      </w:r>
    </w:p>
    <w:p w14:paraId="16D239E1" w14:textId="7D36B656" w:rsidR="003A0A67" w:rsidRPr="000C323A" w:rsidRDefault="000F448F" w:rsidP="007D209C">
      <w:pPr>
        <w:pStyle w:val="Odstavecseseznamem"/>
        <w:numPr>
          <w:ilvl w:val="0"/>
          <w:numId w:val="13"/>
        </w:numPr>
        <w:spacing w:after="120"/>
        <w:contextualSpacing w:val="0"/>
        <w:jc w:val="both"/>
        <w:rPr>
          <w:rFonts w:ascii="Arial" w:hAnsi="Arial" w:cs="Arial"/>
          <w:sz w:val="22"/>
          <w:lang w:val="cs-CZ"/>
        </w:rPr>
      </w:pPr>
      <w:r w:rsidRPr="000C323A">
        <w:rPr>
          <w:rFonts w:ascii="Arial" w:hAnsi="Arial" w:cs="Arial"/>
          <w:sz w:val="22"/>
          <w:lang w:val="cs-CZ"/>
        </w:rPr>
        <w:t xml:space="preserve">jméno a kontakt zástupce </w:t>
      </w:r>
      <w:r w:rsidR="00C64F88" w:rsidRPr="000C323A">
        <w:rPr>
          <w:rFonts w:ascii="Arial" w:hAnsi="Arial" w:cs="Arial"/>
          <w:sz w:val="22"/>
          <w:lang w:val="cs-CZ"/>
        </w:rPr>
        <w:t>odpovědného manažera</w:t>
      </w:r>
      <w:r w:rsidRPr="000C323A">
        <w:rPr>
          <w:rFonts w:ascii="Arial" w:hAnsi="Arial" w:cs="Arial"/>
          <w:sz w:val="22"/>
          <w:lang w:val="cs-CZ"/>
        </w:rPr>
        <w:t xml:space="preserve"> (je-li určen);</w:t>
      </w:r>
    </w:p>
    <w:p w14:paraId="1A032071" w14:textId="75224137" w:rsidR="003A0A67" w:rsidRPr="000C323A" w:rsidRDefault="000F448F" w:rsidP="007D209C">
      <w:pPr>
        <w:pStyle w:val="Odstavecseseznamem"/>
        <w:numPr>
          <w:ilvl w:val="0"/>
          <w:numId w:val="13"/>
        </w:numPr>
        <w:spacing w:after="120"/>
        <w:contextualSpacing w:val="0"/>
        <w:jc w:val="both"/>
        <w:rPr>
          <w:rFonts w:ascii="Arial" w:hAnsi="Arial" w:cs="Arial"/>
          <w:sz w:val="22"/>
          <w:lang w:val="cs-CZ"/>
        </w:rPr>
      </w:pPr>
      <w:r w:rsidRPr="000C323A">
        <w:rPr>
          <w:rFonts w:ascii="Arial" w:hAnsi="Arial" w:cs="Arial"/>
          <w:sz w:val="22"/>
          <w:lang w:val="cs-CZ"/>
        </w:rPr>
        <w:t>stav programu/projektu (příprava / realizace / ukončen / pozastaven)</w:t>
      </w:r>
      <w:r w:rsidR="007C4BBB" w:rsidRPr="000C323A">
        <w:rPr>
          <w:rFonts w:ascii="Arial" w:hAnsi="Arial" w:cs="Arial"/>
          <w:sz w:val="22"/>
          <w:lang w:val="cs-CZ"/>
        </w:rPr>
        <w:t>,</w:t>
      </w:r>
      <w:r w:rsidR="007D52FB" w:rsidRPr="000C323A">
        <w:rPr>
          <w:rFonts w:ascii="Arial" w:hAnsi="Arial" w:cs="Arial"/>
          <w:sz w:val="22"/>
          <w:lang w:val="cs-CZ"/>
        </w:rPr>
        <w:t xml:space="preserve"> legislativní termín (je-li relevantní);</w:t>
      </w:r>
    </w:p>
    <w:p w14:paraId="05004F45" w14:textId="57CDFAA6" w:rsidR="003A0A67" w:rsidRPr="000C323A" w:rsidRDefault="000F448F" w:rsidP="007D209C">
      <w:pPr>
        <w:pStyle w:val="Odstavecseseznamem"/>
        <w:numPr>
          <w:ilvl w:val="0"/>
          <w:numId w:val="13"/>
        </w:numPr>
        <w:spacing w:after="120"/>
        <w:contextualSpacing w:val="0"/>
        <w:jc w:val="both"/>
        <w:rPr>
          <w:rFonts w:ascii="Arial" w:hAnsi="Arial" w:cs="Arial"/>
          <w:sz w:val="22"/>
          <w:lang w:val="cs-CZ"/>
        </w:rPr>
      </w:pPr>
      <w:r w:rsidRPr="000C323A">
        <w:rPr>
          <w:rFonts w:ascii="Arial" w:hAnsi="Arial" w:cs="Arial"/>
          <w:sz w:val="22"/>
          <w:lang w:val="cs-CZ"/>
        </w:rPr>
        <w:t>hlavní milníky a jejich stav plnění v rozsahu stanoveném metodikou reportingu;</w:t>
      </w:r>
    </w:p>
    <w:p w14:paraId="77EDB0BA" w14:textId="0257CE24" w:rsidR="003A0A67" w:rsidRPr="000C323A" w:rsidRDefault="000F448F" w:rsidP="007D209C">
      <w:pPr>
        <w:pStyle w:val="Odstavecseseznamem"/>
        <w:numPr>
          <w:ilvl w:val="0"/>
          <w:numId w:val="13"/>
        </w:numPr>
        <w:spacing w:after="120"/>
        <w:contextualSpacing w:val="0"/>
        <w:jc w:val="both"/>
        <w:rPr>
          <w:rFonts w:ascii="Arial" w:hAnsi="Arial" w:cs="Arial"/>
          <w:sz w:val="22"/>
          <w:lang w:val="cs-CZ"/>
        </w:rPr>
      </w:pPr>
      <w:r w:rsidRPr="000C323A">
        <w:rPr>
          <w:rFonts w:ascii="Arial" w:hAnsi="Arial" w:cs="Arial"/>
          <w:sz w:val="22"/>
          <w:lang w:val="cs-CZ"/>
        </w:rPr>
        <w:t>datum poslední aktualizace záznamu.</w:t>
      </w:r>
    </w:p>
    <w:p w14:paraId="74A1C548" w14:textId="77777777" w:rsidR="003A0A67" w:rsidRPr="000C323A" w:rsidRDefault="003A0A67" w:rsidP="007D209C">
      <w:pPr>
        <w:spacing w:after="120"/>
        <w:jc w:val="both"/>
        <w:rPr>
          <w:rFonts w:ascii="Arial" w:hAnsi="Arial" w:cs="Arial"/>
          <w:sz w:val="22"/>
          <w:lang w:val="cs-CZ"/>
        </w:rPr>
      </w:pPr>
    </w:p>
    <w:p w14:paraId="7D1A42C7" w14:textId="30E946BD" w:rsidR="003A0A67" w:rsidRPr="000C323A" w:rsidRDefault="000F448F" w:rsidP="007D209C">
      <w:pPr>
        <w:spacing w:after="240"/>
        <w:jc w:val="center"/>
        <w:rPr>
          <w:rFonts w:ascii="Arial" w:hAnsi="Arial" w:cs="Arial"/>
          <w:sz w:val="22"/>
          <w:lang w:val="cs-CZ"/>
        </w:rPr>
      </w:pPr>
      <w:r w:rsidRPr="000C323A">
        <w:rPr>
          <w:rFonts w:ascii="Arial" w:hAnsi="Arial" w:cs="Arial"/>
          <w:b/>
          <w:sz w:val="22"/>
          <w:lang w:val="cs-CZ"/>
        </w:rPr>
        <w:t>Čl. 3 Založení záznamu</w:t>
      </w:r>
    </w:p>
    <w:p w14:paraId="7380D496" w14:textId="3A5F845D" w:rsidR="003A0A67" w:rsidRPr="000C323A" w:rsidRDefault="005F7900" w:rsidP="007D209C">
      <w:pPr>
        <w:pStyle w:val="Odstavecseseznamem"/>
        <w:numPr>
          <w:ilvl w:val="0"/>
          <w:numId w:val="15"/>
        </w:numPr>
        <w:spacing w:after="120"/>
        <w:contextualSpacing w:val="0"/>
        <w:jc w:val="both"/>
        <w:rPr>
          <w:rFonts w:ascii="Arial" w:hAnsi="Arial" w:cs="Arial"/>
          <w:sz w:val="22"/>
          <w:lang w:val="cs-CZ"/>
        </w:rPr>
      </w:pPr>
      <w:r w:rsidRPr="000C323A">
        <w:rPr>
          <w:rFonts w:ascii="Arial" w:hAnsi="Arial" w:cs="Arial"/>
          <w:sz w:val="22"/>
          <w:lang w:val="cs-CZ"/>
        </w:rPr>
        <w:t>K</w:t>
      </w:r>
      <w:r w:rsidR="00946144" w:rsidRPr="000C323A">
        <w:rPr>
          <w:rFonts w:ascii="Arial" w:hAnsi="Arial" w:cs="Arial"/>
          <w:sz w:val="22"/>
          <w:lang w:val="cs-CZ"/>
        </w:rPr>
        <w:t xml:space="preserve">ancelář </w:t>
      </w:r>
      <w:r w:rsidRPr="000C323A">
        <w:rPr>
          <w:rFonts w:ascii="Arial" w:hAnsi="Arial" w:cs="Arial"/>
          <w:sz w:val="22"/>
          <w:lang w:val="cs-CZ"/>
        </w:rPr>
        <w:t xml:space="preserve">Programu </w:t>
      </w:r>
      <w:r w:rsidR="00946144" w:rsidRPr="000C323A">
        <w:rPr>
          <w:rFonts w:ascii="Arial" w:hAnsi="Arial" w:cs="Arial"/>
          <w:sz w:val="22"/>
          <w:lang w:val="cs-CZ"/>
        </w:rPr>
        <w:t>Digitální Česko</w:t>
      </w:r>
      <w:r w:rsidR="000F448F" w:rsidRPr="000C323A">
        <w:rPr>
          <w:rFonts w:ascii="Arial" w:hAnsi="Arial" w:cs="Arial"/>
          <w:sz w:val="22"/>
          <w:lang w:val="cs-CZ"/>
        </w:rPr>
        <w:t xml:space="preserve"> založí záznamy programů/projektů uvedených v přílo</w:t>
      </w:r>
      <w:r w:rsidR="00521E88">
        <w:rPr>
          <w:rFonts w:ascii="Arial" w:hAnsi="Arial" w:cs="Arial"/>
          <w:sz w:val="22"/>
          <w:lang w:val="cs-CZ"/>
        </w:rPr>
        <w:t>hách</w:t>
      </w:r>
      <w:r w:rsidR="000F448F" w:rsidRPr="000C323A">
        <w:rPr>
          <w:rFonts w:ascii="Arial" w:hAnsi="Arial" w:cs="Arial"/>
          <w:sz w:val="22"/>
          <w:lang w:val="cs-CZ"/>
        </w:rPr>
        <w:t xml:space="preserve"> č. </w:t>
      </w:r>
      <w:r w:rsidR="00702357" w:rsidRPr="000C323A">
        <w:rPr>
          <w:rFonts w:ascii="Arial" w:hAnsi="Arial" w:cs="Arial"/>
          <w:sz w:val="22"/>
          <w:lang w:val="cs-CZ"/>
        </w:rPr>
        <w:t>1</w:t>
      </w:r>
      <w:r w:rsidR="000F448F" w:rsidRPr="000C323A">
        <w:rPr>
          <w:rFonts w:ascii="Arial" w:hAnsi="Arial" w:cs="Arial"/>
          <w:sz w:val="22"/>
          <w:lang w:val="cs-CZ"/>
        </w:rPr>
        <w:t xml:space="preserve"> </w:t>
      </w:r>
      <w:r w:rsidR="00521E88">
        <w:rPr>
          <w:rFonts w:ascii="Arial" w:hAnsi="Arial" w:cs="Arial"/>
          <w:sz w:val="22"/>
          <w:lang w:val="cs-CZ"/>
        </w:rPr>
        <w:t xml:space="preserve">a č. 2 </w:t>
      </w:r>
      <w:r w:rsidR="000F448F" w:rsidRPr="000C323A">
        <w:rPr>
          <w:rFonts w:ascii="Arial" w:hAnsi="Arial" w:cs="Arial"/>
          <w:sz w:val="22"/>
          <w:lang w:val="cs-CZ"/>
        </w:rPr>
        <w:t>tohoto usnesení do 10 pracovních dnů ode dne nabytí účinnosti usnesení.</w:t>
      </w:r>
    </w:p>
    <w:p w14:paraId="306867EB" w14:textId="6B2A0C65" w:rsidR="003A0A67" w:rsidRPr="00481BD7" w:rsidRDefault="000F448F" w:rsidP="007D209C">
      <w:pPr>
        <w:pStyle w:val="Odstavecseseznamem"/>
        <w:numPr>
          <w:ilvl w:val="0"/>
          <w:numId w:val="15"/>
        </w:numPr>
        <w:spacing w:after="120"/>
        <w:contextualSpacing w:val="0"/>
        <w:jc w:val="both"/>
        <w:rPr>
          <w:rFonts w:ascii="Arial" w:hAnsi="Arial" w:cs="Arial"/>
          <w:color w:val="000000" w:themeColor="text1"/>
          <w:sz w:val="22"/>
          <w:lang w:val="cs-CZ"/>
        </w:rPr>
      </w:pPr>
      <w:r w:rsidRPr="00481BD7">
        <w:rPr>
          <w:rFonts w:ascii="Arial" w:hAnsi="Arial" w:cs="Arial"/>
          <w:color w:val="000000" w:themeColor="text1"/>
          <w:sz w:val="22"/>
          <w:lang w:val="cs-CZ"/>
        </w:rPr>
        <w:t xml:space="preserve">Gesční </w:t>
      </w:r>
      <w:r w:rsidR="00946144" w:rsidRPr="00481BD7">
        <w:rPr>
          <w:rFonts w:ascii="Arial" w:hAnsi="Arial" w:cs="Arial"/>
          <w:color w:val="000000" w:themeColor="text1"/>
          <w:sz w:val="22"/>
          <w:lang w:val="cs-CZ"/>
        </w:rPr>
        <w:t>organizac</w:t>
      </w:r>
      <w:r w:rsidRPr="00481BD7">
        <w:rPr>
          <w:rFonts w:ascii="Arial" w:hAnsi="Arial" w:cs="Arial"/>
          <w:color w:val="000000" w:themeColor="text1"/>
          <w:sz w:val="22"/>
          <w:lang w:val="cs-CZ"/>
        </w:rPr>
        <w:t xml:space="preserve">e poskytne údaje o konkrétní osobě </w:t>
      </w:r>
      <w:r w:rsidR="00C64F88" w:rsidRPr="00481BD7">
        <w:rPr>
          <w:rFonts w:ascii="Arial" w:hAnsi="Arial" w:cs="Arial"/>
          <w:color w:val="000000" w:themeColor="text1"/>
          <w:sz w:val="22"/>
          <w:lang w:val="cs-CZ"/>
        </w:rPr>
        <w:t>odpovědného manažera</w:t>
      </w:r>
      <w:r w:rsidRPr="00481BD7">
        <w:rPr>
          <w:rFonts w:ascii="Arial" w:hAnsi="Arial" w:cs="Arial"/>
          <w:color w:val="000000" w:themeColor="text1"/>
          <w:sz w:val="22"/>
          <w:lang w:val="cs-CZ"/>
        </w:rPr>
        <w:t xml:space="preserve"> </w:t>
      </w:r>
      <w:r w:rsidR="006E0C90" w:rsidRPr="00481BD7">
        <w:rPr>
          <w:rFonts w:ascii="Arial" w:hAnsi="Arial" w:cs="Arial"/>
          <w:color w:val="000000" w:themeColor="text1"/>
          <w:sz w:val="22"/>
          <w:lang w:val="cs-CZ"/>
        </w:rPr>
        <w:t xml:space="preserve">v rozsahu údajů </w:t>
      </w:r>
      <w:r w:rsidRPr="00481BD7">
        <w:rPr>
          <w:rFonts w:ascii="Arial" w:hAnsi="Arial" w:cs="Arial"/>
          <w:color w:val="000000" w:themeColor="text1"/>
          <w:sz w:val="22"/>
          <w:lang w:val="cs-CZ"/>
        </w:rPr>
        <w:t xml:space="preserve">dle čl. 2 </w:t>
      </w:r>
      <w:r w:rsidR="006E0C90" w:rsidRPr="00481BD7">
        <w:rPr>
          <w:rFonts w:ascii="Arial" w:hAnsi="Arial" w:cs="Arial"/>
          <w:color w:val="000000" w:themeColor="text1"/>
          <w:sz w:val="22"/>
          <w:lang w:val="cs-CZ"/>
        </w:rPr>
        <w:t xml:space="preserve">těchto pravidel </w:t>
      </w:r>
      <w:r w:rsidRPr="00481BD7">
        <w:rPr>
          <w:rFonts w:ascii="Arial" w:hAnsi="Arial" w:cs="Arial"/>
          <w:color w:val="000000" w:themeColor="text1"/>
          <w:sz w:val="22"/>
          <w:lang w:val="cs-CZ"/>
        </w:rPr>
        <w:t xml:space="preserve">do 10 pracovních dnů ode dne vyžádání nebo ode dne určení </w:t>
      </w:r>
      <w:r w:rsidR="00AA4067" w:rsidRPr="00481BD7">
        <w:rPr>
          <w:rFonts w:ascii="Arial" w:hAnsi="Arial" w:cs="Arial"/>
          <w:color w:val="000000" w:themeColor="text1"/>
          <w:sz w:val="22"/>
          <w:lang w:val="cs-CZ"/>
        </w:rPr>
        <w:t>odpovědného manažera</w:t>
      </w:r>
      <w:r w:rsidRPr="00481BD7">
        <w:rPr>
          <w:rFonts w:ascii="Arial" w:hAnsi="Arial" w:cs="Arial"/>
          <w:color w:val="000000" w:themeColor="text1"/>
          <w:sz w:val="22"/>
          <w:lang w:val="cs-CZ"/>
        </w:rPr>
        <w:t>, nastane-li tato skutečnost později</w:t>
      </w:r>
      <w:r w:rsidR="00BF5852" w:rsidRPr="00481BD7">
        <w:rPr>
          <w:rFonts w:ascii="Arial" w:hAnsi="Arial" w:cs="Arial"/>
          <w:color w:val="000000" w:themeColor="text1"/>
          <w:sz w:val="22"/>
          <w:lang w:val="cs-CZ"/>
        </w:rPr>
        <w:t xml:space="preserve"> či v případě jeho změny</w:t>
      </w:r>
      <w:r w:rsidRPr="00481BD7">
        <w:rPr>
          <w:rFonts w:ascii="Arial" w:hAnsi="Arial" w:cs="Arial"/>
          <w:color w:val="000000" w:themeColor="text1"/>
          <w:sz w:val="22"/>
          <w:lang w:val="cs-CZ"/>
        </w:rPr>
        <w:t>.</w:t>
      </w:r>
      <w:r w:rsidR="00BF5852" w:rsidRPr="00481BD7">
        <w:rPr>
          <w:rFonts w:ascii="Arial" w:hAnsi="Arial" w:cs="Arial"/>
          <w:color w:val="000000" w:themeColor="text1"/>
          <w:sz w:val="22"/>
          <w:lang w:val="cs-CZ"/>
        </w:rPr>
        <w:t xml:space="preserve"> </w:t>
      </w:r>
    </w:p>
    <w:p w14:paraId="27B2F57D" w14:textId="77777777" w:rsidR="007D209C" w:rsidRPr="000C323A" w:rsidRDefault="007D209C" w:rsidP="007D209C">
      <w:pPr>
        <w:spacing w:after="120"/>
        <w:jc w:val="both"/>
        <w:rPr>
          <w:rFonts w:ascii="Arial" w:hAnsi="Arial" w:cs="Arial"/>
          <w:sz w:val="22"/>
          <w:lang w:val="cs-CZ"/>
        </w:rPr>
      </w:pPr>
    </w:p>
    <w:p w14:paraId="0A9C91BF" w14:textId="12571A36" w:rsidR="003A0A67" w:rsidRPr="000C323A" w:rsidRDefault="000F448F" w:rsidP="007D209C">
      <w:pPr>
        <w:spacing w:after="240"/>
        <w:jc w:val="center"/>
        <w:rPr>
          <w:rFonts w:ascii="Arial" w:hAnsi="Arial" w:cs="Arial"/>
          <w:sz w:val="22"/>
          <w:lang w:val="cs-CZ"/>
        </w:rPr>
      </w:pPr>
      <w:r w:rsidRPr="000C323A">
        <w:rPr>
          <w:rFonts w:ascii="Arial" w:hAnsi="Arial" w:cs="Arial"/>
          <w:b/>
          <w:sz w:val="22"/>
          <w:lang w:val="cs-CZ"/>
        </w:rPr>
        <w:t>Čl. 4 Změny údajů</w:t>
      </w:r>
    </w:p>
    <w:p w14:paraId="338FF154" w14:textId="437872C4" w:rsidR="003A0A67" w:rsidRPr="000C323A" w:rsidRDefault="000F448F" w:rsidP="007D209C">
      <w:pPr>
        <w:pStyle w:val="Odstavecseseznamem"/>
        <w:numPr>
          <w:ilvl w:val="0"/>
          <w:numId w:val="18"/>
        </w:numPr>
        <w:spacing w:after="120"/>
        <w:contextualSpacing w:val="0"/>
        <w:jc w:val="both"/>
        <w:rPr>
          <w:rFonts w:ascii="Arial" w:hAnsi="Arial" w:cs="Arial"/>
          <w:sz w:val="22"/>
          <w:lang w:val="cs-CZ"/>
        </w:rPr>
      </w:pPr>
      <w:r w:rsidRPr="000C323A">
        <w:rPr>
          <w:rFonts w:ascii="Arial" w:hAnsi="Arial" w:cs="Arial"/>
          <w:sz w:val="22"/>
          <w:lang w:val="cs-CZ"/>
        </w:rPr>
        <w:t xml:space="preserve">Gesční </w:t>
      </w:r>
      <w:r w:rsidR="00946144" w:rsidRPr="000C323A">
        <w:rPr>
          <w:rFonts w:ascii="Arial" w:hAnsi="Arial" w:cs="Arial"/>
          <w:sz w:val="22"/>
          <w:lang w:val="cs-CZ"/>
        </w:rPr>
        <w:t>organizac</w:t>
      </w:r>
      <w:r w:rsidRPr="000C323A">
        <w:rPr>
          <w:rFonts w:ascii="Arial" w:hAnsi="Arial" w:cs="Arial"/>
          <w:sz w:val="22"/>
          <w:lang w:val="cs-CZ"/>
        </w:rPr>
        <w:t xml:space="preserve">e oznamuje </w:t>
      </w:r>
      <w:r w:rsidR="00E96625" w:rsidRPr="000C323A">
        <w:rPr>
          <w:rFonts w:ascii="Arial" w:hAnsi="Arial" w:cs="Arial"/>
          <w:sz w:val="22"/>
          <w:lang w:val="cs-CZ"/>
        </w:rPr>
        <w:t>K</w:t>
      </w:r>
      <w:r w:rsidR="00946144" w:rsidRPr="000C323A">
        <w:rPr>
          <w:rFonts w:ascii="Arial" w:hAnsi="Arial" w:cs="Arial"/>
          <w:sz w:val="22"/>
          <w:lang w:val="cs-CZ"/>
        </w:rPr>
        <w:t xml:space="preserve">anceláři </w:t>
      </w:r>
      <w:r w:rsidR="00E96625" w:rsidRPr="000C323A">
        <w:rPr>
          <w:rFonts w:ascii="Arial" w:hAnsi="Arial" w:cs="Arial"/>
          <w:sz w:val="22"/>
          <w:lang w:val="cs-CZ"/>
        </w:rPr>
        <w:t xml:space="preserve">Programu </w:t>
      </w:r>
      <w:r w:rsidR="00946144" w:rsidRPr="000C323A">
        <w:rPr>
          <w:rFonts w:ascii="Arial" w:hAnsi="Arial" w:cs="Arial"/>
          <w:sz w:val="22"/>
          <w:lang w:val="cs-CZ"/>
        </w:rPr>
        <w:t>Digitální Česko</w:t>
      </w:r>
      <w:r w:rsidRPr="000C323A">
        <w:rPr>
          <w:rFonts w:ascii="Arial" w:hAnsi="Arial" w:cs="Arial"/>
          <w:sz w:val="22"/>
          <w:lang w:val="cs-CZ"/>
        </w:rPr>
        <w:t xml:space="preserve"> bez zbytečného odkladu, nejpozději do 10 pracovních dnů, každou změnu konkrétní osoby </w:t>
      </w:r>
      <w:r w:rsidR="00AA4067" w:rsidRPr="000C323A">
        <w:rPr>
          <w:rFonts w:ascii="Arial" w:hAnsi="Arial" w:cs="Arial"/>
          <w:sz w:val="22"/>
          <w:lang w:val="cs-CZ"/>
        </w:rPr>
        <w:t>odpovědného manažera</w:t>
      </w:r>
      <w:r w:rsidRPr="000C323A">
        <w:rPr>
          <w:rFonts w:ascii="Arial" w:hAnsi="Arial" w:cs="Arial"/>
          <w:sz w:val="22"/>
          <w:lang w:val="cs-CZ"/>
        </w:rPr>
        <w:t>, data účinnosti určení, kontaktů nebo dalších údajů dle čl. 2.</w:t>
      </w:r>
    </w:p>
    <w:p w14:paraId="3429EC0C" w14:textId="6810DDB6" w:rsidR="003A0A67" w:rsidRPr="000C323A" w:rsidRDefault="00E96625" w:rsidP="007D209C">
      <w:pPr>
        <w:pStyle w:val="Odstavecseseznamem"/>
        <w:numPr>
          <w:ilvl w:val="0"/>
          <w:numId w:val="18"/>
        </w:numPr>
        <w:spacing w:after="120"/>
        <w:contextualSpacing w:val="0"/>
        <w:jc w:val="both"/>
        <w:rPr>
          <w:rFonts w:ascii="Arial" w:hAnsi="Arial" w:cs="Arial"/>
          <w:sz w:val="22"/>
          <w:lang w:val="cs-CZ"/>
        </w:rPr>
      </w:pPr>
      <w:r w:rsidRPr="000C323A">
        <w:rPr>
          <w:rFonts w:ascii="Arial" w:hAnsi="Arial" w:cs="Arial"/>
          <w:sz w:val="22"/>
          <w:lang w:val="cs-CZ"/>
        </w:rPr>
        <w:lastRenderedPageBreak/>
        <w:t>K</w:t>
      </w:r>
      <w:r w:rsidR="00946144" w:rsidRPr="000C323A">
        <w:rPr>
          <w:rFonts w:ascii="Arial" w:hAnsi="Arial" w:cs="Arial"/>
          <w:sz w:val="22"/>
          <w:lang w:val="cs-CZ"/>
        </w:rPr>
        <w:t xml:space="preserve">ancelář </w:t>
      </w:r>
      <w:r w:rsidRPr="000C323A">
        <w:rPr>
          <w:rFonts w:ascii="Arial" w:hAnsi="Arial" w:cs="Arial"/>
          <w:sz w:val="22"/>
          <w:lang w:val="cs-CZ"/>
        </w:rPr>
        <w:t xml:space="preserve">Programu </w:t>
      </w:r>
      <w:r w:rsidR="00946144" w:rsidRPr="000C323A">
        <w:rPr>
          <w:rFonts w:ascii="Arial" w:hAnsi="Arial" w:cs="Arial"/>
          <w:sz w:val="22"/>
          <w:lang w:val="cs-CZ"/>
        </w:rPr>
        <w:t>Digitální Česko</w:t>
      </w:r>
      <w:r w:rsidR="000F448F" w:rsidRPr="000C323A">
        <w:rPr>
          <w:rFonts w:ascii="Arial" w:hAnsi="Arial" w:cs="Arial"/>
          <w:sz w:val="22"/>
          <w:lang w:val="cs-CZ"/>
        </w:rPr>
        <w:t xml:space="preserve"> provede zápis změny v centrálním přehledu do 5 pracovních dnů od obdržení úplného oznámení.</w:t>
      </w:r>
    </w:p>
    <w:p w14:paraId="47515B9B" w14:textId="0FF64A99" w:rsidR="003A0A67" w:rsidRPr="000C323A" w:rsidRDefault="000F448F" w:rsidP="007D209C">
      <w:pPr>
        <w:pStyle w:val="Odstavecseseznamem"/>
        <w:numPr>
          <w:ilvl w:val="0"/>
          <w:numId w:val="18"/>
        </w:numPr>
        <w:spacing w:after="120"/>
        <w:contextualSpacing w:val="0"/>
        <w:jc w:val="both"/>
        <w:rPr>
          <w:rFonts w:ascii="Arial" w:hAnsi="Arial" w:cs="Arial"/>
          <w:sz w:val="22"/>
          <w:lang w:val="cs-CZ"/>
        </w:rPr>
      </w:pPr>
      <w:r w:rsidRPr="000C323A">
        <w:rPr>
          <w:rFonts w:ascii="Arial" w:hAnsi="Arial" w:cs="Arial"/>
          <w:sz w:val="22"/>
          <w:lang w:val="cs-CZ"/>
        </w:rPr>
        <w:t>Každá změna se eviduje s datem účinnosti a datem provedení zápisu.</w:t>
      </w:r>
    </w:p>
    <w:p w14:paraId="17341B95" w14:textId="77777777" w:rsidR="003A0A67" w:rsidRPr="000C323A" w:rsidRDefault="003A0A67" w:rsidP="007D209C">
      <w:pPr>
        <w:spacing w:after="120"/>
        <w:jc w:val="both"/>
        <w:rPr>
          <w:rFonts w:ascii="Arial" w:hAnsi="Arial" w:cs="Arial"/>
          <w:sz w:val="22"/>
          <w:lang w:val="cs-CZ"/>
        </w:rPr>
      </w:pPr>
    </w:p>
    <w:p w14:paraId="4512E78A" w14:textId="11F7AF7C" w:rsidR="003A0A67" w:rsidRPr="000C323A" w:rsidRDefault="000F448F" w:rsidP="007D209C">
      <w:pPr>
        <w:spacing w:after="240" w:line="276" w:lineRule="auto"/>
        <w:jc w:val="center"/>
        <w:rPr>
          <w:rFonts w:ascii="Arial" w:hAnsi="Arial" w:cs="Arial"/>
          <w:sz w:val="22"/>
          <w:lang w:val="cs-CZ"/>
        </w:rPr>
      </w:pPr>
      <w:r w:rsidRPr="000C323A">
        <w:rPr>
          <w:rFonts w:ascii="Arial" w:hAnsi="Arial" w:cs="Arial"/>
          <w:b/>
          <w:sz w:val="22"/>
          <w:lang w:val="cs-CZ"/>
        </w:rPr>
        <w:t>Čl. 5 Vztah k usnesení vlády</w:t>
      </w:r>
    </w:p>
    <w:p w14:paraId="01496CC2" w14:textId="7F267F1F" w:rsidR="003A0A67" w:rsidRPr="000C323A" w:rsidRDefault="000F448F" w:rsidP="007D209C">
      <w:pPr>
        <w:pStyle w:val="Odstavecseseznamem"/>
        <w:numPr>
          <w:ilvl w:val="0"/>
          <w:numId w:val="20"/>
        </w:numPr>
        <w:spacing w:after="120"/>
        <w:contextualSpacing w:val="0"/>
        <w:jc w:val="both"/>
        <w:rPr>
          <w:rFonts w:ascii="Arial" w:hAnsi="Arial" w:cs="Arial"/>
          <w:sz w:val="22"/>
          <w:lang w:val="cs-CZ"/>
        </w:rPr>
      </w:pPr>
      <w:r w:rsidRPr="000C323A">
        <w:rPr>
          <w:rFonts w:ascii="Arial" w:hAnsi="Arial" w:cs="Arial"/>
          <w:sz w:val="22"/>
          <w:lang w:val="cs-CZ"/>
        </w:rPr>
        <w:t xml:space="preserve">Změny údajů vedených v centrálním přehledu, zejména změna konkrétní osoby </w:t>
      </w:r>
      <w:r w:rsidR="002831B8" w:rsidRPr="000C323A">
        <w:rPr>
          <w:rFonts w:ascii="Arial" w:hAnsi="Arial" w:cs="Arial"/>
          <w:sz w:val="22"/>
          <w:lang w:val="cs-CZ"/>
        </w:rPr>
        <w:t>odpovědného manažera</w:t>
      </w:r>
      <w:r w:rsidRPr="000C323A">
        <w:rPr>
          <w:rFonts w:ascii="Arial" w:hAnsi="Arial" w:cs="Arial"/>
          <w:sz w:val="22"/>
          <w:lang w:val="cs-CZ"/>
        </w:rPr>
        <w:t>, harmonogramu nebo stavu programu/projektu, nejsou samy o sobě změnou tohoto usnesení.</w:t>
      </w:r>
    </w:p>
    <w:p w14:paraId="78DDF6DC" w14:textId="0019F540" w:rsidR="003A0A67" w:rsidRPr="000C323A" w:rsidRDefault="000F448F" w:rsidP="007D209C">
      <w:pPr>
        <w:pStyle w:val="Odstavecseseznamem"/>
        <w:numPr>
          <w:ilvl w:val="0"/>
          <w:numId w:val="20"/>
        </w:numPr>
        <w:spacing w:after="120"/>
        <w:contextualSpacing w:val="0"/>
        <w:jc w:val="both"/>
        <w:rPr>
          <w:rFonts w:ascii="Arial" w:hAnsi="Arial" w:cs="Arial"/>
          <w:sz w:val="22"/>
          <w:lang w:val="cs-CZ"/>
        </w:rPr>
      </w:pPr>
      <w:r w:rsidRPr="000C323A">
        <w:rPr>
          <w:rFonts w:ascii="Arial" w:hAnsi="Arial" w:cs="Arial"/>
          <w:sz w:val="22"/>
          <w:lang w:val="cs-CZ"/>
        </w:rPr>
        <w:t xml:space="preserve">Zařazení nebo vyřazení programu/projektu v seznamu podle přílohy č. </w:t>
      </w:r>
      <w:r w:rsidR="00702357" w:rsidRPr="000C323A">
        <w:rPr>
          <w:rFonts w:ascii="Arial" w:hAnsi="Arial" w:cs="Arial"/>
          <w:sz w:val="22"/>
          <w:lang w:val="cs-CZ"/>
        </w:rPr>
        <w:t>1</w:t>
      </w:r>
      <w:r w:rsidRPr="000C323A">
        <w:rPr>
          <w:rFonts w:ascii="Arial" w:hAnsi="Arial" w:cs="Arial"/>
          <w:sz w:val="22"/>
          <w:lang w:val="cs-CZ"/>
        </w:rPr>
        <w:t xml:space="preserve"> tohoto usnesení se provádí změnou usnesení vlády.</w:t>
      </w:r>
    </w:p>
    <w:p w14:paraId="76545273" w14:textId="55907CA6" w:rsidR="003A0A67" w:rsidRPr="000C323A" w:rsidRDefault="000F448F" w:rsidP="007D209C">
      <w:pPr>
        <w:pStyle w:val="Odstavecseseznamem"/>
        <w:numPr>
          <w:ilvl w:val="0"/>
          <w:numId w:val="20"/>
        </w:numPr>
        <w:spacing w:after="120"/>
        <w:contextualSpacing w:val="0"/>
        <w:jc w:val="both"/>
        <w:rPr>
          <w:rFonts w:ascii="Arial" w:hAnsi="Arial" w:cs="Arial"/>
          <w:sz w:val="22"/>
          <w:lang w:val="cs-CZ"/>
        </w:rPr>
      </w:pPr>
      <w:r w:rsidRPr="000C323A">
        <w:rPr>
          <w:rFonts w:ascii="Arial" w:hAnsi="Arial" w:cs="Arial"/>
          <w:sz w:val="22"/>
          <w:lang w:val="cs-CZ"/>
        </w:rPr>
        <w:t>Ukončený program/projekt zůstává v centrálním přehledu evidován se stavem "ukončen".</w:t>
      </w:r>
    </w:p>
    <w:p w14:paraId="1BEC0D2D" w14:textId="77777777" w:rsidR="003A0A67" w:rsidRPr="000C323A" w:rsidRDefault="003A0A67" w:rsidP="007D209C">
      <w:pPr>
        <w:spacing w:after="120"/>
        <w:jc w:val="both"/>
        <w:rPr>
          <w:rFonts w:ascii="Arial" w:hAnsi="Arial" w:cs="Arial"/>
          <w:sz w:val="22"/>
          <w:lang w:val="cs-CZ"/>
        </w:rPr>
      </w:pPr>
    </w:p>
    <w:p w14:paraId="49C23384" w14:textId="557873A6" w:rsidR="003A0A67" w:rsidRPr="000C323A" w:rsidRDefault="000F448F" w:rsidP="007D209C">
      <w:pPr>
        <w:spacing w:after="240"/>
        <w:jc w:val="center"/>
        <w:rPr>
          <w:rFonts w:ascii="Arial" w:hAnsi="Arial" w:cs="Arial"/>
          <w:b/>
          <w:sz w:val="22"/>
          <w:lang w:val="cs-CZ"/>
        </w:rPr>
      </w:pPr>
      <w:r w:rsidRPr="000C323A">
        <w:rPr>
          <w:rFonts w:ascii="Arial" w:hAnsi="Arial" w:cs="Arial"/>
          <w:b/>
          <w:sz w:val="22"/>
          <w:lang w:val="cs-CZ"/>
        </w:rPr>
        <w:t>Čl. 6 Reporting a přístup k údajům</w:t>
      </w:r>
    </w:p>
    <w:p w14:paraId="3A3F2353" w14:textId="5A99F5A3" w:rsidR="003A0A67" w:rsidRPr="000C323A" w:rsidRDefault="000709C6" w:rsidP="007D209C">
      <w:pPr>
        <w:pStyle w:val="Odstavecseseznamem"/>
        <w:numPr>
          <w:ilvl w:val="0"/>
          <w:numId w:val="22"/>
        </w:numPr>
        <w:spacing w:after="120"/>
        <w:contextualSpacing w:val="0"/>
        <w:jc w:val="both"/>
        <w:rPr>
          <w:rFonts w:ascii="Arial" w:hAnsi="Arial" w:cs="Arial"/>
          <w:sz w:val="22"/>
          <w:lang w:val="cs-CZ"/>
        </w:rPr>
      </w:pPr>
      <w:r w:rsidRPr="000C323A">
        <w:rPr>
          <w:rFonts w:ascii="Arial" w:hAnsi="Arial" w:cs="Arial"/>
          <w:sz w:val="22"/>
          <w:lang w:val="cs-CZ"/>
        </w:rPr>
        <w:t>K</w:t>
      </w:r>
      <w:r w:rsidR="00946144" w:rsidRPr="000C323A">
        <w:rPr>
          <w:rFonts w:ascii="Arial" w:hAnsi="Arial" w:cs="Arial"/>
          <w:sz w:val="22"/>
          <w:lang w:val="cs-CZ"/>
        </w:rPr>
        <w:t xml:space="preserve">ancelář </w:t>
      </w:r>
      <w:r w:rsidRPr="000C323A">
        <w:rPr>
          <w:rFonts w:ascii="Arial" w:hAnsi="Arial" w:cs="Arial"/>
          <w:sz w:val="22"/>
          <w:lang w:val="cs-CZ"/>
        </w:rPr>
        <w:t xml:space="preserve">Programu </w:t>
      </w:r>
      <w:r w:rsidR="00946144" w:rsidRPr="000C323A">
        <w:rPr>
          <w:rFonts w:ascii="Arial" w:hAnsi="Arial" w:cs="Arial"/>
          <w:sz w:val="22"/>
          <w:lang w:val="cs-CZ"/>
        </w:rPr>
        <w:t xml:space="preserve">Digitální Česko </w:t>
      </w:r>
      <w:r w:rsidR="000F448F" w:rsidRPr="000C323A">
        <w:rPr>
          <w:rFonts w:ascii="Arial" w:hAnsi="Arial" w:cs="Arial"/>
          <w:sz w:val="22"/>
          <w:lang w:val="cs-CZ"/>
        </w:rPr>
        <w:t>zajišťuje využití údajů z centrálního přehledu pro souhrnný reporting orgánům RVIS a vládě v rozsahu stanoveném usnesením.</w:t>
      </w:r>
    </w:p>
    <w:p w14:paraId="233AEEDC" w14:textId="3ED3ED92" w:rsidR="003A0A67" w:rsidRPr="000C323A" w:rsidRDefault="000F448F" w:rsidP="007D209C">
      <w:pPr>
        <w:pStyle w:val="Odstavecseseznamem"/>
        <w:numPr>
          <w:ilvl w:val="0"/>
          <w:numId w:val="22"/>
        </w:numPr>
        <w:spacing w:after="120"/>
        <w:contextualSpacing w:val="0"/>
        <w:jc w:val="both"/>
        <w:rPr>
          <w:rFonts w:ascii="Arial" w:hAnsi="Arial" w:cs="Arial"/>
          <w:sz w:val="22"/>
          <w:lang w:val="cs-CZ"/>
        </w:rPr>
      </w:pPr>
      <w:r w:rsidRPr="000C323A">
        <w:rPr>
          <w:rFonts w:ascii="Arial" w:hAnsi="Arial" w:cs="Arial"/>
          <w:sz w:val="22"/>
          <w:lang w:val="cs-CZ"/>
        </w:rPr>
        <w:t xml:space="preserve">Gesční a zapojené </w:t>
      </w:r>
      <w:r w:rsidR="00946144" w:rsidRPr="000C323A">
        <w:rPr>
          <w:rFonts w:ascii="Arial" w:hAnsi="Arial" w:cs="Arial"/>
          <w:sz w:val="22"/>
          <w:lang w:val="cs-CZ"/>
        </w:rPr>
        <w:t>organizac</w:t>
      </w:r>
      <w:r w:rsidRPr="000C323A">
        <w:rPr>
          <w:rFonts w:ascii="Arial" w:hAnsi="Arial" w:cs="Arial"/>
          <w:sz w:val="22"/>
          <w:lang w:val="cs-CZ"/>
        </w:rPr>
        <w:t>e poskytují údaje do centrálního přehledu v rozsahu nezbytném pro plnění povinností podle tohoto usnesení.</w:t>
      </w:r>
    </w:p>
    <w:p w14:paraId="26EA413E" w14:textId="314695DA" w:rsidR="003A0A67" w:rsidRPr="000C323A" w:rsidRDefault="000F448F" w:rsidP="007D209C">
      <w:pPr>
        <w:pStyle w:val="Odstavecseseznamem"/>
        <w:numPr>
          <w:ilvl w:val="0"/>
          <w:numId w:val="22"/>
        </w:numPr>
        <w:spacing w:after="120"/>
        <w:contextualSpacing w:val="0"/>
        <w:jc w:val="both"/>
        <w:rPr>
          <w:rFonts w:ascii="Arial" w:hAnsi="Arial" w:cs="Arial"/>
          <w:sz w:val="22"/>
          <w:lang w:val="cs-CZ"/>
        </w:rPr>
      </w:pPr>
      <w:r w:rsidRPr="000C323A">
        <w:rPr>
          <w:rFonts w:ascii="Arial" w:hAnsi="Arial" w:cs="Arial"/>
          <w:sz w:val="22"/>
          <w:lang w:val="cs-CZ"/>
        </w:rPr>
        <w:t xml:space="preserve">Přístupová práva a technické provedení centrálního přehledu stanoví </w:t>
      </w:r>
      <w:r w:rsidR="000709C6" w:rsidRPr="000C323A">
        <w:rPr>
          <w:rFonts w:ascii="Arial" w:hAnsi="Arial" w:cs="Arial"/>
          <w:sz w:val="22"/>
          <w:lang w:val="cs-CZ"/>
        </w:rPr>
        <w:t>K</w:t>
      </w:r>
      <w:r w:rsidR="00946144" w:rsidRPr="000C323A">
        <w:rPr>
          <w:rFonts w:ascii="Arial" w:hAnsi="Arial" w:cs="Arial"/>
          <w:sz w:val="22"/>
          <w:lang w:val="cs-CZ"/>
        </w:rPr>
        <w:t xml:space="preserve">ancelář </w:t>
      </w:r>
      <w:r w:rsidR="000709C6" w:rsidRPr="000C323A">
        <w:rPr>
          <w:rFonts w:ascii="Arial" w:hAnsi="Arial" w:cs="Arial"/>
          <w:sz w:val="22"/>
          <w:lang w:val="cs-CZ"/>
        </w:rPr>
        <w:t xml:space="preserve">Programu </w:t>
      </w:r>
      <w:r w:rsidR="00946144" w:rsidRPr="000C323A">
        <w:rPr>
          <w:rFonts w:ascii="Arial" w:hAnsi="Arial" w:cs="Arial"/>
          <w:sz w:val="22"/>
          <w:lang w:val="cs-CZ"/>
        </w:rPr>
        <w:t>Digitální Česko</w:t>
      </w:r>
      <w:r w:rsidRPr="000C323A">
        <w:rPr>
          <w:rFonts w:ascii="Arial" w:hAnsi="Arial" w:cs="Arial"/>
          <w:sz w:val="22"/>
          <w:lang w:val="cs-CZ"/>
        </w:rPr>
        <w:t xml:space="preserve"> v metodickém postupu.</w:t>
      </w:r>
    </w:p>
    <w:sectPr w:rsidR="003A0A67" w:rsidRPr="000C323A" w:rsidSect="000346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134" w:right="1134" w:bottom="1134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69ADD" w14:textId="77777777" w:rsidR="00E64F6C" w:rsidRDefault="00E64F6C" w:rsidP="00946144">
      <w:r>
        <w:separator/>
      </w:r>
    </w:p>
  </w:endnote>
  <w:endnote w:type="continuationSeparator" w:id="0">
    <w:p w14:paraId="2ABC2C4A" w14:textId="77777777" w:rsidR="00E64F6C" w:rsidRDefault="00E64F6C" w:rsidP="00946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424D7" w14:textId="0BE193D5" w:rsidR="00946144" w:rsidRDefault="00946144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67F111D7" wp14:editId="517983E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40435" cy="345440"/>
              <wp:effectExtent l="0" t="0" r="12065" b="0"/>
              <wp:wrapNone/>
              <wp:docPr id="1860225803" name="Textové pole 2" descr="Interní informa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4043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A89152" w14:textId="4ADBCE88" w:rsidR="00946144" w:rsidRPr="00946144" w:rsidRDefault="00946144" w:rsidP="00946144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946144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Interní informace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F111D7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Interní informace" style="position:absolute;margin-left:0;margin-top:0;width:74.05pt;height:27.2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" filled="f" stroked="f">
              <v:textbox style="mso-fit-shape-to-text:t" inset="0,0,0,15pt">
                <w:txbxContent>
                  <w:p w14:paraId="51A89152" w14:textId="4ADBCE88" w:rsidR="00946144" w:rsidRPr="00946144" w:rsidRDefault="00946144" w:rsidP="00946144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946144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Interní informace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BBFA9" w14:textId="27DE6E5F" w:rsidR="00946144" w:rsidRDefault="00946144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0825B" w14:textId="1E1AE157" w:rsidR="00946144" w:rsidRDefault="00946144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84378E3" wp14:editId="5974BC5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40435" cy="345440"/>
              <wp:effectExtent l="0" t="0" r="12065" b="0"/>
              <wp:wrapNone/>
              <wp:docPr id="1012413989" name="Textové pole 1" descr="Interní informa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4043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6902C5" w14:textId="609BF6F0" w:rsidR="00946144" w:rsidRPr="00946144" w:rsidRDefault="00946144" w:rsidP="00946144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946144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Interní informace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4378E3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7" type="#_x0000_t202" alt="Interní informace" style="position:absolute;margin-left:0;margin-top:0;width:74.05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" filled="f" stroked="f">
              <v:textbox style="mso-fit-shape-to-text:t" inset="0,0,0,15pt">
                <w:txbxContent>
                  <w:p w14:paraId="1D6902C5" w14:textId="609BF6F0" w:rsidR="00946144" w:rsidRPr="00946144" w:rsidRDefault="00946144" w:rsidP="00946144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946144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Interní informace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004B0" w14:textId="77777777" w:rsidR="00E64F6C" w:rsidRDefault="00E64F6C" w:rsidP="00946144">
      <w:r>
        <w:separator/>
      </w:r>
    </w:p>
  </w:footnote>
  <w:footnote w:type="continuationSeparator" w:id="0">
    <w:p w14:paraId="4150BA10" w14:textId="77777777" w:rsidR="00E64F6C" w:rsidRDefault="00E64F6C" w:rsidP="009461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13570" w14:textId="77777777" w:rsidR="0090224D" w:rsidRDefault="0090224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318FB" w14:textId="77777777" w:rsidR="0090224D" w:rsidRDefault="0090224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D2610" w14:textId="77777777" w:rsidR="0090224D" w:rsidRDefault="0090224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D6E4D33"/>
    <w:multiLevelType w:val="hybridMultilevel"/>
    <w:tmpl w:val="B096ED1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4748C7"/>
    <w:multiLevelType w:val="hybridMultilevel"/>
    <w:tmpl w:val="8826BB2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68638D"/>
    <w:multiLevelType w:val="hybridMultilevel"/>
    <w:tmpl w:val="6FEA077A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33B02C4"/>
    <w:multiLevelType w:val="hybridMultilevel"/>
    <w:tmpl w:val="5FCC8726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8471892"/>
    <w:multiLevelType w:val="hybridMultilevel"/>
    <w:tmpl w:val="889645B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7C49B9"/>
    <w:multiLevelType w:val="hybridMultilevel"/>
    <w:tmpl w:val="22CEC15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BF2B3E"/>
    <w:multiLevelType w:val="hybridMultilevel"/>
    <w:tmpl w:val="DA34BDFE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0AF6FF4"/>
    <w:multiLevelType w:val="hybridMultilevel"/>
    <w:tmpl w:val="C994DF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916BF0"/>
    <w:multiLevelType w:val="hybridMultilevel"/>
    <w:tmpl w:val="2DD4AE0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CA6D59"/>
    <w:multiLevelType w:val="hybridMultilevel"/>
    <w:tmpl w:val="6B9CE1BE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A021F11"/>
    <w:multiLevelType w:val="hybridMultilevel"/>
    <w:tmpl w:val="2E50312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96050C"/>
    <w:multiLevelType w:val="hybridMultilevel"/>
    <w:tmpl w:val="116CBD1A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466405C"/>
    <w:multiLevelType w:val="hybridMultilevel"/>
    <w:tmpl w:val="509AB51A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72610321">
    <w:abstractNumId w:val="8"/>
  </w:num>
  <w:num w:numId="2" w16cid:durableId="923682978">
    <w:abstractNumId w:val="6"/>
  </w:num>
  <w:num w:numId="3" w16cid:durableId="1276403652">
    <w:abstractNumId w:val="5"/>
  </w:num>
  <w:num w:numId="4" w16cid:durableId="1217275264">
    <w:abstractNumId w:val="4"/>
  </w:num>
  <w:num w:numId="5" w16cid:durableId="45760576">
    <w:abstractNumId w:val="7"/>
  </w:num>
  <w:num w:numId="6" w16cid:durableId="292096696">
    <w:abstractNumId w:val="3"/>
  </w:num>
  <w:num w:numId="7" w16cid:durableId="255751579">
    <w:abstractNumId w:val="2"/>
  </w:num>
  <w:num w:numId="8" w16cid:durableId="1537544161">
    <w:abstractNumId w:val="1"/>
  </w:num>
  <w:num w:numId="9" w16cid:durableId="44990378">
    <w:abstractNumId w:val="0"/>
  </w:num>
  <w:num w:numId="10" w16cid:durableId="324287830">
    <w:abstractNumId w:val="14"/>
  </w:num>
  <w:num w:numId="11" w16cid:durableId="25564181">
    <w:abstractNumId w:val="21"/>
  </w:num>
  <w:num w:numId="12" w16cid:durableId="205988514">
    <w:abstractNumId w:val="13"/>
  </w:num>
  <w:num w:numId="13" w16cid:durableId="520243632">
    <w:abstractNumId w:val="12"/>
  </w:num>
  <w:num w:numId="14" w16cid:durableId="984891198">
    <w:abstractNumId w:val="19"/>
  </w:num>
  <w:num w:numId="15" w16cid:durableId="1509834252">
    <w:abstractNumId w:val="20"/>
  </w:num>
  <w:num w:numId="16" w16cid:durableId="2102799878">
    <w:abstractNumId w:val="17"/>
  </w:num>
  <w:num w:numId="17" w16cid:durableId="285240569">
    <w:abstractNumId w:val="16"/>
  </w:num>
  <w:num w:numId="18" w16cid:durableId="1734623275">
    <w:abstractNumId w:val="18"/>
  </w:num>
  <w:num w:numId="19" w16cid:durableId="743573185">
    <w:abstractNumId w:val="10"/>
  </w:num>
  <w:num w:numId="20" w16cid:durableId="2028556085">
    <w:abstractNumId w:val="15"/>
  </w:num>
  <w:num w:numId="21" w16cid:durableId="1828398129">
    <w:abstractNumId w:val="9"/>
  </w:num>
  <w:num w:numId="22" w16cid:durableId="199386938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5527F"/>
    <w:rsid w:val="0006063C"/>
    <w:rsid w:val="000709C6"/>
    <w:rsid w:val="000871B2"/>
    <w:rsid w:val="00093ADB"/>
    <w:rsid w:val="000A556A"/>
    <w:rsid w:val="000C323A"/>
    <w:rsid w:val="000F448F"/>
    <w:rsid w:val="001457A1"/>
    <w:rsid w:val="0015074B"/>
    <w:rsid w:val="00157276"/>
    <w:rsid w:val="00173192"/>
    <w:rsid w:val="00197820"/>
    <w:rsid w:val="002831B8"/>
    <w:rsid w:val="0029639D"/>
    <w:rsid w:val="002B4948"/>
    <w:rsid w:val="00324F2A"/>
    <w:rsid w:val="00326F90"/>
    <w:rsid w:val="003962E5"/>
    <w:rsid w:val="003A0A67"/>
    <w:rsid w:val="003A7CBE"/>
    <w:rsid w:val="00403C2A"/>
    <w:rsid w:val="00476B2A"/>
    <w:rsid w:val="00481BD7"/>
    <w:rsid w:val="0049348C"/>
    <w:rsid w:val="004B5F0A"/>
    <w:rsid w:val="004E6C2F"/>
    <w:rsid w:val="00504A95"/>
    <w:rsid w:val="00506D61"/>
    <w:rsid w:val="00521E88"/>
    <w:rsid w:val="00572404"/>
    <w:rsid w:val="00594EF1"/>
    <w:rsid w:val="005C1A69"/>
    <w:rsid w:val="005C1BD2"/>
    <w:rsid w:val="005F7900"/>
    <w:rsid w:val="006B0283"/>
    <w:rsid w:val="006E0C90"/>
    <w:rsid w:val="00702357"/>
    <w:rsid w:val="007A1076"/>
    <w:rsid w:val="007C4BBB"/>
    <w:rsid w:val="007D1E89"/>
    <w:rsid w:val="007D209C"/>
    <w:rsid w:val="007D52FB"/>
    <w:rsid w:val="007E0E3A"/>
    <w:rsid w:val="007E2E88"/>
    <w:rsid w:val="00817A92"/>
    <w:rsid w:val="00854C8E"/>
    <w:rsid w:val="008A5EDA"/>
    <w:rsid w:val="008C40DC"/>
    <w:rsid w:val="008C551B"/>
    <w:rsid w:val="008E5F9B"/>
    <w:rsid w:val="008F3477"/>
    <w:rsid w:val="0090224D"/>
    <w:rsid w:val="00946144"/>
    <w:rsid w:val="009974B1"/>
    <w:rsid w:val="00A22FB8"/>
    <w:rsid w:val="00A516EA"/>
    <w:rsid w:val="00A93812"/>
    <w:rsid w:val="00AA1D8D"/>
    <w:rsid w:val="00AA4067"/>
    <w:rsid w:val="00AB6489"/>
    <w:rsid w:val="00AC11FB"/>
    <w:rsid w:val="00B335CF"/>
    <w:rsid w:val="00B35603"/>
    <w:rsid w:val="00B47730"/>
    <w:rsid w:val="00B5229B"/>
    <w:rsid w:val="00BC75C6"/>
    <w:rsid w:val="00BD535B"/>
    <w:rsid w:val="00BE7731"/>
    <w:rsid w:val="00BF3A73"/>
    <w:rsid w:val="00BF5852"/>
    <w:rsid w:val="00C04390"/>
    <w:rsid w:val="00C5697C"/>
    <w:rsid w:val="00C64F88"/>
    <w:rsid w:val="00C676D4"/>
    <w:rsid w:val="00CB0664"/>
    <w:rsid w:val="00CC0701"/>
    <w:rsid w:val="00D1224B"/>
    <w:rsid w:val="00D3112B"/>
    <w:rsid w:val="00D70679"/>
    <w:rsid w:val="00D93124"/>
    <w:rsid w:val="00D97F48"/>
    <w:rsid w:val="00DE7231"/>
    <w:rsid w:val="00DF765E"/>
    <w:rsid w:val="00E13A5C"/>
    <w:rsid w:val="00E14C95"/>
    <w:rsid w:val="00E21E75"/>
    <w:rsid w:val="00E23F75"/>
    <w:rsid w:val="00E616A3"/>
    <w:rsid w:val="00E64F6C"/>
    <w:rsid w:val="00E737E2"/>
    <w:rsid w:val="00E96625"/>
    <w:rsid w:val="00EA548A"/>
    <w:rsid w:val="00F26A59"/>
    <w:rsid w:val="00F52894"/>
    <w:rsid w:val="00F74189"/>
    <w:rsid w:val="00FC693F"/>
    <w:rsid w:val="00FE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442CDA"/>
  <w14:defaultImageDpi w14:val="300"/>
  <w15:docId w15:val="{5AF2A0D8-A7B2-5B4A-A3FC-073006CC5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C693F"/>
    <w:pPr>
      <w:spacing w:after="0" w:line="240" w:lineRule="auto"/>
    </w:pPr>
    <w:rPr>
      <w:rFonts w:ascii="Times New Roman" w:eastAsia="Times New Roman" w:hAnsi="Times New Roman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FC69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C69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C69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618BF"/>
  </w:style>
  <w:style w:type="paragraph" w:styleId="Zpat">
    <w:name w:val="footer"/>
    <w:basedOn w:val="Normln"/>
    <w:link w:val="ZpatChar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ZpatChar">
    <w:name w:val="Zápatí Char"/>
    <w:basedOn w:val="Standardnpsmoodstavce"/>
    <w:link w:val="Zpat"/>
    <w:uiPriority w:val="99"/>
    <w:rsid w:val="00E618BF"/>
  </w:style>
  <w:style w:type="paragraph" w:styleId="Bezmezer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ev">
    <w:name w:val="Title"/>
    <w:basedOn w:val="Normln"/>
    <w:next w:val="Normln"/>
    <w:link w:val="NzevChar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A1D8D"/>
  </w:style>
  <w:style w:type="paragraph" w:styleId="Zkladntext2">
    <w:name w:val="Body Text 2"/>
    <w:basedOn w:val="Normln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AA1D8D"/>
  </w:style>
  <w:style w:type="paragraph" w:styleId="Zkladntext3">
    <w:name w:val="Body Text 3"/>
    <w:basedOn w:val="Normln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AA1D8D"/>
    <w:rPr>
      <w:sz w:val="16"/>
      <w:szCs w:val="16"/>
    </w:rPr>
  </w:style>
  <w:style w:type="paragraph" w:styleId="Seznam">
    <w:name w:val="List"/>
    <w:basedOn w:val="Norml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orml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ormln"/>
    <w:uiPriority w:val="99"/>
    <w:unhideWhenUsed/>
    <w:rsid w:val="00326F90"/>
    <w:pPr>
      <w:ind w:left="1080" w:hanging="360"/>
      <w:contextualSpacing/>
    </w:pPr>
  </w:style>
  <w:style w:type="paragraph" w:styleId="Seznamsodrkami">
    <w:name w:val="List Bullet"/>
    <w:basedOn w:val="Normln"/>
    <w:uiPriority w:val="99"/>
    <w:unhideWhenUsed/>
    <w:rsid w:val="00326F90"/>
    <w:pPr>
      <w:numPr>
        <w:numId w:val="1"/>
      </w:numPr>
      <w:contextualSpacing/>
    </w:pPr>
  </w:style>
  <w:style w:type="paragraph" w:styleId="Seznamsodrkami2">
    <w:name w:val="List Bullet 2"/>
    <w:basedOn w:val="Normln"/>
    <w:uiPriority w:val="99"/>
    <w:unhideWhenUsed/>
    <w:rsid w:val="00326F90"/>
    <w:pPr>
      <w:numPr>
        <w:numId w:val="2"/>
      </w:numPr>
      <w:contextualSpacing/>
    </w:pPr>
  </w:style>
  <w:style w:type="paragraph" w:styleId="Seznamsodrkami3">
    <w:name w:val="List Bullet 3"/>
    <w:basedOn w:val="Normln"/>
    <w:uiPriority w:val="99"/>
    <w:unhideWhenUsed/>
    <w:rsid w:val="00326F90"/>
    <w:pPr>
      <w:numPr>
        <w:numId w:val="3"/>
      </w:numPr>
      <w:contextualSpacing/>
    </w:pPr>
  </w:style>
  <w:style w:type="paragraph" w:styleId="slovanseznam">
    <w:name w:val="List Number"/>
    <w:basedOn w:val="Normln"/>
    <w:uiPriority w:val="99"/>
    <w:unhideWhenUsed/>
    <w:rsid w:val="00326F90"/>
    <w:pPr>
      <w:numPr>
        <w:numId w:val="5"/>
      </w:numPr>
      <w:contextualSpacing/>
    </w:pPr>
  </w:style>
  <w:style w:type="paragraph" w:styleId="slovanseznam2">
    <w:name w:val="List Number 2"/>
    <w:basedOn w:val="Normln"/>
    <w:uiPriority w:val="99"/>
    <w:unhideWhenUsed/>
    <w:rsid w:val="0029639D"/>
    <w:pPr>
      <w:numPr>
        <w:numId w:val="6"/>
      </w:numPr>
      <w:contextualSpacing/>
    </w:pPr>
  </w:style>
  <w:style w:type="paragraph" w:styleId="slovanseznam3">
    <w:name w:val="List Number 3"/>
    <w:basedOn w:val="Normln"/>
    <w:uiPriority w:val="99"/>
    <w:unhideWhenUsed/>
    <w:rsid w:val="0029639D"/>
    <w:pPr>
      <w:numPr>
        <w:numId w:val="7"/>
      </w:numPr>
      <w:contextualSpacing/>
    </w:pPr>
  </w:style>
  <w:style w:type="paragraph" w:styleId="Pokraovnseznamu">
    <w:name w:val="List Continue"/>
    <w:basedOn w:val="Normln"/>
    <w:uiPriority w:val="99"/>
    <w:unhideWhenUsed/>
    <w:rsid w:val="0029639D"/>
    <w:pPr>
      <w:spacing w:after="120"/>
      <w:ind w:left="360"/>
      <w:contextualSpacing/>
    </w:pPr>
  </w:style>
  <w:style w:type="paragraph" w:styleId="Pokraovnseznamu2">
    <w:name w:val="List Continue 2"/>
    <w:basedOn w:val="Normln"/>
    <w:uiPriority w:val="99"/>
    <w:unhideWhenUsed/>
    <w:rsid w:val="0029639D"/>
    <w:pPr>
      <w:spacing w:after="120"/>
      <w:ind w:left="720"/>
      <w:contextualSpacing/>
    </w:pPr>
  </w:style>
  <w:style w:type="paragraph" w:styleId="Pokraovnseznamu3">
    <w:name w:val="List Continue 3"/>
    <w:basedOn w:val="Normln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FC693F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Siln">
    <w:name w:val="Strong"/>
    <w:basedOn w:val="Standardnpsmoodstavce"/>
    <w:uiPriority w:val="22"/>
    <w:qFormat/>
    <w:rsid w:val="00FC693F"/>
    <w:rPr>
      <w:b/>
      <w:bCs/>
    </w:rPr>
  </w:style>
  <w:style w:type="character" w:styleId="Zdraznn">
    <w:name w:val="Emphasis"/>
    <w:basedOn w:val="Standardnpsmoodstavce"/>
    <w:uiPriority w:val="20"/>
    <w:qFormat/>
    <w:rsid w:val="00FC693F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693F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FC693F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FC693F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FC693F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FC693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C693F"/>
    <w:pPr>
      <w:outlineLvl w:val="9"/>
    </w:pPr>
  </w:style>
  <w:style w:type="table" w:styleId="Mkatabulky">
    <w:name w:val="Table Grid"/>
    <w:basedOn w:val="Normlntabul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">
    <w:name w:val="Light Shading"/>
    <w:basedOn w:val="Normlntabul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tnovnzvraznn1">
    <w:name w:val="Light Shading Accent 1"/>
    <w:basedOn w:val="Normlntabul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tlstnovnzvraznn2">
    <w:name w:val="Light Shading Accent 2"/>
    <w:basedOn w:val="Normlntabul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tlstnovnzvraznn3">
    <w:name w:val="Light Shading Accent 3"/>
    <w:basedOn w:val="Normlntabul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stnovnzvraznn4">
    <w:name w:val="Light Shading Accent 4"/>
    <w:basedOn w:val="Normlntabul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tlstnovnzvraznn5">
    <w:name w:val="Light Shading Accent 5"/>
    <w:basedOn w:val="Normlntabul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6">
    <w:name w:val="Light Shading Accent 6"/>
    <w:basedOn w:val="Normlntabul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tlseznam">
    <w:name w:val="Light List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tlseznamzvraznn1">
    <w:name w:val="Light List Accent 1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tlseznamzvraznn2">
    <w:name w:val="Light List Accent 2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tlseznamzvraznn3">
    <w:name w:val="Light List Accent 3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tlseznamzvraznn4">
    <w:name w:val="Light List Accent 4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tlseznamzvraznn5">
    <w:name w:val="Light List Accent 5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tlseznamzvraznn6">
    <w:name w:val="Light List Accent 6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tlmka">
    <w:name w:val="Light Grid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1">
    <w:name w:val="Light Grid Accent 1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tlmkazvraznn2">
    <w:name w:val="Light Grid Accent 2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tlmkazvraznn3">
    <w:name w:val="Light Grid Accent 3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tlmkazvraznn4">
    <w:name w:val="Light Grid Accent 4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tlmkazvraznn5">
    <w:name w:val="Light Grid Accent 5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6">
    <w:name w:val="Light Grid Accent 6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ednstnovn1">
    <w:name w:val="Medium Shading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2">
    <w:name w:val="Medium Shading 1 Accent 2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3">
    <w:name w:val="Medium Shading 1 Accent 3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4">
    <w:name w:val="Medium Shading 1 Accent 4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5">
    <w:name w:val="Medium Shading 1 Accent 5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6">
    <w:name w:val="Medium Shading 1 Accent 6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2">
    <w:name w:val="Medium Shading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1">
    <w:name w:val="Medium Shading 2 Accent 1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2">
    <w:name w:val="Medium Shading 2 Accent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3">
    <w:name w:val="Medium Shading 2 Accent 3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4">
    <w:name w:val="Medium Shading 2 Accent 4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5">
    <w:name w:val="Medium Shading 2 Accent 5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6">
    <w:name w:val="Medium Shading 2 Accent 6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eznam1">
    <w:name w:val="Medium Lis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ednseznam1zvraznn1">
    <w:name w:val="Medium List 1 Accen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ednseznam1zvraznn2">
    <w:name w:val="Medium List 1 Accent 2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ednseznam1zvraznn3">
    <w:name w:val="Medium List 1 Accent 3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ednseznam1zvraznn4">
    <w:name w:val="Medium List 1 Accent 4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ednseznam1zvraznn5">
    <w:name w:val="Medium List 1 Accent 5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ednseznam1zvraznn6">
    <w:name w:val="Medium List 1 Accent 6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ednseznam2">
    <w:name w:val="Medium Lis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1">
    <w:name w:val="Medium List 2 Accent 1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2">
    <w:name w:val="Medium List 2 Accen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3">
    <w:name w:val="Medium List 2 Accent 3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4">
    <w:name w:val="Medium List 2 Accent 4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5">
    <w:name w:val="Medium List 2 Accent 5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6">
    <w:name w:val="Medium List 2 Accent 6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mka1">
    <w:name w:val="Medium Grid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ednmka1zvraznn1">
    <w:name w:val="Medium Grid 1 Accent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ednmka1zvraznn2">
    <w:name w:val="Medium Grid 1 Accent 2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ednmka1zvraznn3">
    <w:name w:val="Medium Grid 1 Accent 3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ednmka1zvraznn4">
    <w:name w:val="Medium Grid 1 Accent 4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ednmka1zvraznn5">
    <w:name w:val="Medium Grid 1 Accent 5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ednmka1zvraznn6">
    <w:name w:val="Medium Grid 1 Accent 6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ednmka2">
    <w:name w:val="Medium Grid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1">
    <w:name w:val="Medium Grid 2 Accent 1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2">
    <w:name w:val="Medium Grid 2 Accent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3">
    <w:name w:val="Medium Grid 2 Accent 3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4">
    <w:name w:val="Medium Grid 2 Accent 4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5">
    <w:name w:val="Medium Grid 2 Accent 5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6">
    <w:name w:val="Medium Grid 2 Accent 6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3">
    <w:name w:val="Medium Grid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ednmka3zvraznn1">
    <w:name w:val="Medium Grid 3 Accent 1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ednmka3zvraznn2">
    <w:name w:val="Medium Grid 3 Accent 2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ednmka3zvraznn3">
    <w:name w:val="Medium Grid 3 Accent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ednmka3zvraznn4">
    <w:name w:val="Medium Grid 3 Accent 4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ednmka3zvraznn5">
    <w:name w:val="Medium Grid 3 Accent 5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ednmka3zvraznn6">
    <w:name w:val="Medium Grid 3 Accent 6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seznam">
    <w:name w:val="Dark List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seznamzvraznn1">
    <w:name w:val="Dark List Accent 1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seznamzvraznn2">
    <w:name w:val="Dark List Accent 2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seznamzvraznn3">
    <w:name w:val="Dark List Accent 3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seznamzvraznn4">
    <w:name w:val="Dark List Accent 4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seznamzvraznn5">
    <w:name w:val="Dark List Accent 5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seznamzvraznn6">
    <w:name w:val="Dark List Accent 6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evnstnovn">
    <w:name w:val="Colorful Shading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1">
    <w:name w:val="Colorful Shading Accent 1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2">
    <w:name w:val="Colorful Shading Accent 2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3">
    <w:name w:val="Colorful Shading Accent 3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stnovnzvraznn4">
    <w:name w:val="Colorful Shading Accent 4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5">
    <w:name w:val="Colorful Shading Accent 5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6">
    <w:name w:val="Colorful Shading Accent 6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eznam">
    <w:name w:val="Colorful List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seznamzvraznn1">
    <w:name w:val="Colorful List Accent 1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evnseznamzvraznn2">
    <w:name w:val="Colorful List Accent 2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evnseznamzvraznn3">
    <w:name w:val="Colorful List Accent 3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evnseznamzvraznn4">
    <w:name w:val="Colorful List Accent 4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evnseznamzvraznn5">
    <w:name w:val="Colorful List Accent 5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evnseznamzvraznn6">
    <w:name w:val="Colorful List Accent 6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evnmka">
    <w:name w:val="Colorful Grid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evnmkazvraznn1">
    <w:name w:val="Colorful Grid Accent 1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evnmkazvraznn2">
    <w:name w:val="Colorful Grid Accent 2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evnmkazvraznn3">
    <w:name w:val="Colorful Grid Accent 3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mkazvraznn4">
    <w:name w:val="Colorful Grid Accent 4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evnmkazvraznn5">
    <w:name w:val="Colorful Grid Accent 5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evnmkazvraznn6">
    <w:name w:val="Colorful Grid Accent 6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Revize">
    <w:name w:val="Revision"/>
    <w:hidden/>
    <w:uiPriority w:val="99"/>
    <w:semiHidden/>
    <w:rsid w:val="007D52FB"/>
    <w:pPr>
      <w:spacing w:after="0" w:line="240" w:lineRule="auto"/>
    </w:pPr>
    <w:rPr>
      <w:rFonts w:ascii="Times New Roman" w:eastAsia="Times New Roman" w:hAnsi="Times New Roman"/>
      <w:sz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476B2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476B2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76B2A"/>
    <w:rPr>
      <w:rFonts w:ascii="Times New Roman" w:eastAsia="Times New Roman" w:hAnsi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76B2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76B2A"/>
    <w:rPr>
      <w:rFonts w:ascii="Times New Roman" w:eastAsia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2b148f-b389-45fa-bce3-f9f8c57b5d9b">
      <Terms xmlns="http://schemas.microsoft.com/office/infopath/2007/PartnerControls"/>
    </lcf76f155ced4ddcb4097134ff3c332f>
    <TaxCatchAll xmlns="d890ca11-1342-4c0e-8b5c-aa5742effa1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C679E07764ED4C84379AEDE6BA122F" ma:contentTypeVersion="12" ma:contentTypeDescription="Vytvoří nový dokument" ma:contentTypeScope="" ma:versionID="99380a1b23c1eca80cf4477db019cd01">
  <xsd:schema xmlns:xsd="http://www.w3.org/2001/XMLSchema" xmlns:xs="http://www.w3.org/2001/XMLSchema" xmlns:p="http://schemas.microsoft.com/office/2006/metadata/properties" xmlns:ns2="ba2b148f-b389-45fa-bce3-f9f8c57b5d9b" xmlns:ns3="d890ca11-1342-4c0e-8b5c-aa5742effa18" targetNamespace="http://schemas.microsoft.com/office/2006/metadata/properties" ma:root="true" ma:fieldsID="d1d2228d4d1571000cdeea62b1e4c086" ns2:_="" ns3:_="">
    <xsd:import namespace="ba2b148f-b389-45fa-bce3-f9f8c57b5d9b"/>
    <xsd:import namespace="d890ca11-1342-4c0e-8b5c-aa5742effa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2b148f-b389-45fa-bce3-f9f8c57b5d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Značky obrázků" ma:readOnly="false" ma:fieldId="{5cf76f15-5ced-4ddc-b409-7134ff3c332f}" ma:taxonomyMulti="true" ma:sspId="878b1145-2734-4df0-b252-269a63a620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90ca11-1342-4c0e-8b5c-aa5742effa1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f15a4d61-e444-4744-ac35-4f625d836fc1}" ma:internalName="TaxCatchAll" ma:showField="CatchAllData" ma:web="d890ca11-1342-4c0e-8b5c-aa5742effa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DE2EF5-9456-4A9C-8128-7221687B28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481A36-0552-4F97-AE54-1B458D43C2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0F91A9-1097-4CE2-8355-E8C4D36D2405}"/>
</file>

<file path=docMetadata/LabelInfo.xml><?xml version="1.0" encoding="utf-8"?>
<clbl:labelList xmlns:clbl="http://schemas.microsoft.com/office/2020/mipLabelMetadata">
  <clbl:label id="{9cc168b4-0267-4bd6-8e85-481e0b7f64cb}" enabled="1" method="Standard" siteId="{1db41d6f-1f37-46db-bd3e-c483abb8105d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412</Words>
  <Characters>2432</Characters>
  <Application>Microsoft Office Word</Application>
  <DocSecurity>0</DocSecurity>
  <Lines>20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2839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Pur Marek</cp:lastModifiedBy>
  <cp:revision>41</cp:revision>
  <dcterms:created xsi:type="dcterms:W3CDTF">2013-12-23T23:15:00Z</dcterms:created>
  <dcterms:modified xsi:type="dcterms:W3CDTF">2026-04-20T12:20:00Z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3c583625,6ee0cb0b,3541f67a</vt:lpwstr>
  </property>
  <property fmtid="{D5CDD505-2E9C-101B-9397-08002B2CF9AE}" pid="3" name="ClassificationContentMarkingFooterFontProps">
    <vt:lpwstr>#008000,10,Aptos</vt:lpwstr>
  </property>
  <property fmtid="{D5CDD505-2E9C-101B-9397-08002B2CF9AE}" pid="4" name="ClassificationContentMarkingFooterText">
    <vt:lpwstr>Interní informace</vt:lpwstr>
  </property>
  <property fmtid="{D5CDD505-2E9C-101B-9397-08002B2CF9AE}" pid="5" name="ContentTypeId">
    <vt:lpwstr>0x010100B8C679E07764ED4C84379AEDE6BA122F</vt:lpwstr>
  </property>
  <property fmtid="{D5CDD505-2E9C-101B-9397-08002B2CF9AE}" pid="6" name="MSIP_Label_defa4170-0d19-0005-0004-bc88714345d2_Enabled">
    <vt:lpwstr>true</vt:lpwstr>
  </property>
  <property fmtid="{D5CDD505-2E9C-101B-9397-08002B2CF9AE}" pid="7" name="MSIP_Label_defa4170-0d19-0005-0004-bc88714345d2_SetDate">
    <vt:lpwstr>2026-02-26T14:27:57Z</vt:lpwstr>
  </property>
  <property fmtid="{D5CDD505-2E9C-101B-9397-08002B2CF9AE}" pid="8" name="MSIP_Label_defa4170-0d19-0005-0004-bc88714345d2_Method">
    <vt:lpwstr>Standard</vt:lpwstr>
  </property>
  <property fmtid="{D5CDD505-2E9C-101B-9397-08002B2CF9AE}" pid="9" name="MSIP_Label_defa4170-0d19-0005-0004-bc88714345d2_Name">
    <vt:lpwstr>defa4170-0d19-0005-0004-bc88714345d2</vt:lpwstr>
  </property>
  <property fmtid="{D5CDD505-2E9C-101B-9397-08002B2CF9AE}" pid="10" name="MSIP_Label_defa4170-0d19-0005-0004-bc88714345d2_SiteId">
    <vt:lpwstr>5b6b85cd-44ef-4d66-86d4-603dd2160780</vt:lpwstr>
  </property>
  <property fmtid="{D5CDD505-2E9C-101B-9397-08002B2CF9AE}" pid="11" name="MSIP_Label_defa4170-0d19-0005-0004-bc88714345d2_ActionId">
    <vt:lpwstr>637475ea-a0c8-46b6-b214-ead49ec9cbf9</vt:lpwstr>
  </property>
  <property fmtid="{D5CDD505-2E9C-101B-9397-08002B2CF9AE}" pid="12" name="MSIP_Label_defa4170-0d19-0005-0004-bc88714345d2_ContentBits">
    <vt:lpwstr>0</vt:lpwstr>
  </property>
  <property fmtid="{D5CDD505-2E9C-101B-9397-08002B2CF9AE}" pid="13" name="MSIP_Label_defa4170-0d19-0005-0004-bc88714345d2_Tag">
    <vt:lpwstr>10, 3, 0, 1</vt:lpwstr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docLang">
    <vt:lpwstr>cs</vt:lpwstr>
  </property>
  <property fmtid="{D5CDD505-2E9C-101B-9397-08002B2CF9AE}" pid="20" name="xd_Signature">
    <vt:bool>false</vt:bool>
  </property>
</Properties>
</file>